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AB6A1" w14:textId="71EFAD57" w:rsidR="002D5F0A" w:rsidRPr="00F07FEC" w:rsidRDefault="004A0116" w:rsidP="00F07FEC">
      <w:pPr>
        <w:pStyle w:val="Titulodocumento"/>
        <w:rPr>
          <w:sz w:val="40"/>
          <w:szCs w:val="40"/>
          <w:lang w:val="es-CO"/>
        </w:rPr>
      </w:pPr>
      <w:r w:rsidRPr="00F07FEC">
        <w:rPr>
          <w:sz w:val="40"/>
          <w:szCs w:val="40"/>
          <w:lang w:val="es-CO"/>
        </w:rPr>
        <w:t>Plantilla - Release</w:t>
      </w:r>
      <w:r w:rsidR="005C1895" w:rsidRPr="00F07FEC">
        <w:rPr>
          <w:sz w:val="40"/>
          <w:szCs w:val="40"/>
          <w:lang w:val="es-CO"/>
        </w:rPr>
        <w:t xml:space="preserve"> Audit Package</w:t>
      </w:r>
    </w:p>
    <w:tbl>
      <w:tblPr>
        <w:tblStyle w:val="Tablaconcuadrcula"/>
        <w:tblW w:w="0" w:type="auto"/>
        <w:jc w:val="center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ook w:val="04A0" w:firstRow="1" w:lastRow="0" w:firstColumn="1" w:lastColumn="0" w:noHBand="0" w:noVBand="1"/>
      </w:tblPr>
      <w:tblGrid>
        <w:gridCol w:w="1985"/>
        <w:gridCol w:w="3127"/>
        <w:gridCol w:w="2556"/>
        <w:gridCol w:w="2556"/>
      </w:tblGrid>
      <w:tr w:rsidR="002D5F0A" w:rsidRPr="00F07FEC" w14:paraId="371C8120" w14:textId="77777777" w:rsidTr="00F07FEC">
        <w:trPr>
          <w:jc w:val="center"/>
        </w:trPr>
        <w:tc>
          <w:tcPr>
            <w:tcW w:w="1985" w:type="dxa"/>
            <w:shd w:val="clear" w:color="auto" w:fill="E5004C"/>
            <w:vAlign w:val="center"/>
          </w:tcPr>
          <w:p w14:paraId="637D1268" w14:textId="77777777" w:rsidR="002D5F0A" w:rsidRPr="00F07FEC" w:rsidRDefault="005C1895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Código</w:t>
            </w:r>
          </w:p>
        </w:tc>
        <w:tc>
          <w:tcPr>
            <w:tcW w:w="3127" w:type="dxa"/>
            <w:vAlign w:val="center"/>
          </w:tcPr>
          <w:p w14:paraId="50380A67" w14:textId="39A83984" w:rsidR="002D5F0A" w:rsidRPr="00F07FEC" w:rsidRDefault="005C1895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FT-SW-REL-001</w:t>
            </w:r>
            <w:r w:rsidR="004B3596" w:rsidRPr="00F07FEC">
              <w:rPr>
                <w:rFonts w:ascii="Arial" w:hAnsi="Arial" w:cs="Arial"/>
                <w:sz w:val="18"/>
                <w:szCs w:val="18"/>
                <w:lang w:val="es-CO"/>
              </w:rPr>
              <w:t>-C12</w:t>
            </w:r>
          </w:p>
        </w:tc>
        <w:tc>
          <w:tcPr>
            <w:tcW w:w="2556" w:type="dxa"/>
            <w:shd w:val="clear" w:color="auto" w:fill="E5004C"/>
            <w:vAlign w:val="center"/>
          </w:tcPr>
          <w:p w14:paraId="10F3FD78" w14:textId="77777777" w:rsidR="002D5F0A" w:rsidRPr="00F07FEC" w:rsidRDefault="005C1895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Versión</w:t>
            </w:r>
          </w:p>
        </w:tc>
        <w:tc>
          <w:tcPr>
            <w:tcW w:w="2556" w:type="dxa"/>
            <w:vAlign w:val="center"/>
          </w:tcPr>
          <w:p w14:paraId="7B4F9538" w14:textId="70F8873E" w:rsidR="002D5F0A" w:rsidRPr="00F07FEC" w:rsidRDefault="00CE15FF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>
              <w:rPr>
                <w:rFonts w:ascii="Arial" w:hAnsi="Arial" w:cs="Arial"/>
                <w:sz w:val="18"/>
                <w:szCs w:val="18"/>
                <w:lang w:val="es-CO"/>
              </w:rPr>
              <w:t>1.0.0</w:t>
            </w:r>
          </w:p>
        </w:tc>
      </w:tr>
      <w:tr w:rsidR="002D5F0A" w:rsidRPr="00F07FEC" w14:paraId="766CFC22" w14:textId="77777777" w:rsidTr="00F07FEC">
        <w:trPr>
          <w:jc w:val="center"/>
        </w:trPr>
        <w:tc>
          <w:tcPr>
            <w:tcW w:w="1985" w:type="dxa"/>
            <w:shd w:val="clear" w:color="auto" w:fill="E5004C"/>
            <w:vAlign w:val="center"/>
          </w:tcPr>
          <w:p w14:paraId="5B928529" w14:textId="77777777" w:rsidR="002D5F0A" w:rsidRPr="00F07FEC" w:rsidRDefault="005C1895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Estado</w:t>
            </w:r>
          </w:p>
        </w:tc>
        <w:tc>
          <w:tcPr>
            <w:tcW w:w="3127" w:type="dxa"/>
            <w:vAlign w:val="center"/>
          </w:tcPr>
          <w:p w14:paraId="1F0B5C40" w14:textId="096952F5" w:rsidR="002D5F0A" w:rsidRPr="00F07FEC" w:rsidRDefault="002B5508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>
              <w:rPr>
                <w:rFonts w:ascii="Arial" w:hAnsi="Arial" w:cs="Arial"/>
                <w:sz w:val="18"/>
                <w:szCs w:val="18"/>
                <w:lang w:val="es-CO"/>
              </w:rPr>
              <w:t>Aprobado</w:t>
            </w:r>
          </w:p>
        </w:tc>
        <w:tc>
          <w:tcPr>
            <w:tcW w:w="2556" w:type="dxa"/>
            <w:shd w:val="clear" w:color="auto" w:fill="E5004C"/>
            <w:vAlign w:val="center"/>
          </w:tcPr>
          <w:p w14:paraId="11DEBB60" w14:textId="77777777" w:rsidR="002D5F0A" w:rsidRPr="00F07FEC" w:rsidRDefault="005C1895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Proyecto</w:t>
            </w:r>
          </w:p>
        </w:tc>
        <w:tc>
          <w:tcPr>
            <w:tcW w:w="2556" w:type="dxa"/>
            <w:vAlign w:val="center"/>
          </w:tcPr>
          <w:p w14:paraId="28C7073A" w14:textId="77777777" w:rsidR="002D5F0A" w:rsidRPr="00F07FEC" w:rsidRDefault="005C1895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ADAS</w:t>
            </w:r>
          </w:p>
        </w:tc>
      </w:tr>
      <w:tr w:rsidR="002D5F0A" w:rsidRPr="00F07FEC" w14:paraId="66FD1260" w14:textId="77777777" w:rsidTr="00F07FEC">
        <w:trPr>
          <w:jc w:val="center"/>
        </w:trPr>
        <w:tc>
          <w:tcPr>
            <w:tcW w:w="1985" w:type="dxa"/>
            <w:shd w:val="clear" w:color="auto" w:fill="E5004C"/>
            <w:vAlign w:val="center"/>
          </w:tcPr>
          <w:p w14:paraId="4E1189CE" w14:textId="77777777" w:rsidR="002D5F0A" w:rsidRPr="00F07FEC" w:rsidRDefault="005C1895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Fecha</w:t>
            </w:r>
          </w:p>
        </w:tc>
        <w:tc>
          <w:tcPr>
            <w:tcW w:w="3127" w:type="dxa"/>
            <w:vAlign w:val="center"/>
          </w:tcPr>
          <w:p w14:paraId="11E07B95" w14:textId="6951A397" w:rsidR="002D5F0A" w:rsidRPr="00F07FEC" w:rsidRDefault="00A84C9E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29</w:t>
            </w:r>
            <w:r w:rsidR="259E487B" w:rsidRPr="00F07FEC">
              <w:rPr>
                <w:rFonts w:ascii="Arial" w:hAnsi="Arial" w:cs="Arial"/>
                <w:sz w:val="18"/>
                <w:szCs w:val="18"/>
                <w:lang w:val="es-CO"/>
              </w:rPr>
              <w:t>/</w:t>
            </w: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04</w:t>
            </w:r>
            <w:r w:rsidR="259E487B" w:rsidRPr="00F07FEC">
              <w:rPr>
                <w:rFonts w:ascii="Arial" w:hAnsi="Arial" w:cs="Arial"/>
                <w:sz w:val="18"/>
                <w:szCs w:val="18"/>
                <w:lang w:val="es-CO"/>
              </w:rPr>
              <w:t>/</w:t>
            </w: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2026</w:t>
            </w:r>
            <w:r w:rsidR="259E487B" w:rsidRPr="00F07FEC">
              <w:rPr>
                <w:rFonts w:ascii="Arial" w:hAnsi="Arial" w:cs="Arial"/>
                <w:sz w:val="18"/>
                <w:szCs w:val="18"/>
                <w:lang w:val="es-CO"/>
              </w:rPr>
              <w:t xml:space="preserve"> </w:t>
            </w:r>
          </w:p>
        </w:tc>
        <w:tc>
          <w:tcPr>
            <w:tcW w:w="2556" w:type="dxa"/>
            <w:shd w:val="clear" w:color="auto" w:fill="E5004C"/>
            <w:vAlign w:val="center"/>
          </w:tcPr>
          <w:p w14:paraId="6BF1AB23" w14:textId="77777777" w:rsidR="002D5F0A" w:rsidRPr="00F07FEC" w:rsidRDefault="005C1895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Release / Baseline</w:t>
            </w:r>
          </w:p>
        </w:tc>
        <w:tc>
          <w:tcPr>
            <w:tcW w:w="2556" w:type="dxa"/>
            <w:vAlign w:val="center"/>
          </w:tcPr>
          <w:p w14:paraId="313F5DC5" w14:textId="06A4F547" w:rsidR="002D5F0A" w:rsidRPr="00F07FEC" w:rsidRDefault="2C539C61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1.0.0</w:t>
            </w:r>
          </w:p>
        </w:tc>
      </w:tr>
    </w:tbl>
    <w:p w14:paraId="15B6D57A" w14:textId="77777777" w:rsidR="002D5F0A" w:rsidRPr="00F07FEC" w:rsidRDefault="002D5F0A">
      <w:pPr>
        <w:rPr>
          <w:rFonts w:ascii="Arial" w:hAnsi="Arial" w:cs="Arial"/>
          <w:sz w:val="18"/>
          <w:szCs w:val="18"/>
          <w:lang w:val="es-CO"/>
        </w:rPr>
      </w:pPr>
    </w:p>
    <w:p w14:paraId="222872AD" w14:textId="77777777" w:rsidR="002D5F0A" w:rsidRPr="00F07FEC" w:rsidRDefault="005C1895">
      <w:pPr>
        <w:rPr>
          <w:rFonts w:ascii="Arial" w:hAnsi="Arial" w:cs="Arial"/>
          <w:sz w:val="16"/>
          <w:szCs w:val="18"/>
          <w:lang w:val="es-CO"/>
        </w:rPr>
      </w:pPr>
      <w:r w:rsidRPr="00F07FEC">
        <w:rPr>
          <w:rFonts w:ascii="Arial" w:hAnsi="Arial" w:cs="Arial"/>
          <w:sz w:val="16"/>
          <w:szCs w:val="18"/>
          <w:lang w:val="es-CO"/>
        </w:rPr>
        <w:t>Uso: consolidar, de forma mínima y controlada, la evidencia principal de una versión liberada del software. La plantilla está diseñada para cubrir el contenido mínimo esperado en el SDP y en IEC 62304 sin añadir secciones innecesarias.</w:t>
      </w:r>
    </w:p>
    <w:p w14:paraId="04C42A06" w14:textId="00DB02A4" w:rsidR="002D5F0A" w:rsidRPr="00F07FEC" w:rsidRDefault="005C1895" w:rsidP="00A84C9E">
      <w:pPr>
        <w:pStyle w:val="Ttulo1"/>
        <w:numPr>
          <w:ilvl w:val="0"/>
          <w:numId w:val="11"/>
        </w:numPr>
        <w:spacing w:before="120" w:after="60"/>
        <w:rPr>
          <w:rFonts w:ascii="Arial" w:hAnsi="Arial" w:cs="Arial"/>
          <w:sz w:val="36"/>
          <w:szCs w:val="36"/>
          <w:lang w:val="es-CO"/>
        </w:rPr>
      </w:pPr>
      <w:r w:rsidRPr="00F07FEC">
        <w:rPr>
          <w:rFonts w:ascii="Arial" w:hAnsi="Arial" w:cs="Arial"/>
          <w:sz w:val="36"/>
          <w:szCs w:val="36"/>
          <w:lang w:val="es-CO"/>
        </w:rPr>
        <w:t>Identificación de la release</w:t>
      </w:r>
    </w:p>
    <w:tbl>
      <w:tblPr>
        <w:tblStyle w:val="Tablaconcuadrcula"/>
        <w:tblW w:w="0" w:type="auto"/>
        <w:jc w:val="center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ook w:val="04A0" w:firstRow="1" w:lastRow="0" w:firstColumn="1" w:lastColumn="0" w:noHBand="0" w:noVBand="1"/>
      </w:tblPr>
      <w:tblGrid>
        <w:gridCol w:w="3119"/>
        <w:gridCol w:w="7105"/>
      </w:tblGrid>
      <w:tr w:rsidR="002D5F0A" w:rsidRPr="00F07FEC" w14:paraId="6F93CCFD" w14:textId="77777777" w:rsidTr="00F07FEC">
        <w:trPr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748CCD1E" w14:textId="77777777" w:rsidR="002D5F0A" w:rsidRPr="00F07FEC" w:rsidRDefault="005C1895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Identificador de release</w:t>
            </w:r>
          </w:p>
        </w:tc>
        <w:tc>
          <w:tcPr>
            <w:tcW w:w="7105" w:type="dxa"/>
            <w:vAlign w:val="center"/>
          </w:tcPr>
          <w:p w14:paraId="58A5E6CB" w14:textId="3E667E73" w:rsidR="002D5F0A" w:rsidRPr="00F07FEC" w:rsidRDefault="259E487B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REL-ADAS-</w:t>
            </w:r>
            <w:r w:rsidR="7E8BF5E5" w:rsidRPr="00F07FEC">
              <w:rPr>
                <w:rFonts w:ascii="Arial" w:hAnsi="Arial" w:cs="Arial"/>
                <w:sz w:val="18"/>
                <w:szCs w:val="18"/>
                <w:lang w:val="es-CO"/>
              </w:rPr>
              <w:t>1.0.0</w:t>
            </w:r>
          </w:p>
        </w:tc>
      </w:tr>
      <w:tr w:rsidR="002D5F0A" w:rsidRPr="00F07FEC" w14:paraId="4BC9BB6D" w14:textId="77777777" w:rsidTr="00F07FEC">
        <w:trPr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142BFE8C" w14:textId="77777777" w:rsidR="002D5F0A" w:rsidRPr="00F07FEC" w:rsidRDefault="005C1895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Tipo de versión</w:t>
            </w:r>
          </w:p>
        </w:tc>
        <w:tc>
          <w:tcPr>
            <w:tcW w:w="7105" w:type="dxa"/>
            <w:vAlign w:val="center"/>
          </w:tcPr>
          <w:p w14:paraId="76D1056A" w14:textId="3DCECCC8" w:rsidR="002D5F0A" w:rsidRPr="00F07FEC" w:rsidRDefault="005C1895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Major</w:t>
            </w:r>
          </w:p>
        </w:tc>
      </w:tr>
      <w:tr w:rsidR="002D5F0A" w:rsidRPr="00F07FEC" w14:paraId="3CC706D2" w14:textId="77777777" w:rsidTr="00F07FEC">
        <w:trPr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1528319F" w14:textId="77777777" w:rsidR="002D5F0A" w:rsidRPr="00F07FEC" w:rsidRDefault="005C1895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Estado de madurez</w:t>
            </w:r>
          </w:p>
        </w:tc>
        <w:tc>
          <w:tcPr>
            <w:tcW w:w="7105" w:type="dxa"/>
            <w:vAlign w:val="center"/>
          </w:tcPr>
          <w:p w14:paraId="42045F41" w14:textId="3BAF0461" w:rsidR="002D5F0A" w:rsidRPr="00F07FEC" w:rsidRDefault="005C1895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Gold</w:t>
            </w:r>
          </w:p>
        </w:tc>
      </w:tr>
      <w:tr w:rsidR="002D5F0A" w:rsidRPr="00F07FEC" w14:paraId="703D4ABD" w14:textId="77777777" w:rsidTr="00F07FEC">
        <w:trPr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3A5D87B2" w14:textId="77777777" w:rsidR="002D5F0A" w:rsidRPr="00F07FEC" w:rsidRDefault="005C1895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Componente / alcance</w:t>
            </w:r>
          </w:p>
        </w:tc>
        <w:tc>
          <w:tcPr>
            <w:tcW w:w="7105" w:type="dxa"/>
            <w:vAlign w:val="center"/>
          </w:tcPr>
          <w:p w14:paraId="312B9699" w14:textId="4192DE89" w:rsidR="002D5F0A" w:rsidRPr="00F07FEC" w:rsidRDefault="005C1895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 xml:space="preserve">Backend </w:t>
            </w:r>
            <w:r w:rsidR="00662B27" w:rsidRPr="00F07FEC">
              <w:rPr>
                <w:rFonts w:ascii="Arial" w:hAnsi="Arial" w:cs="Arial"/>
                <w:sz w:val="18"/>
                <w:szCs w:val="18"/>
                <w:lang w:val="es-CO"/>
              </w:rPr>
              <w:t>+</w:t>
            </w: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 xml:space="preserve"> Frontend</w:t>
            </w:r>
          </w:p>
        </w:tc>
      </w:tr>
      <w:tr w:rsidR="002D5F0A" w:rsidRPr="00F07FEC" w14:paraId="17CD150E" w14:textId="77777777" w:rsidTr="00F07FEC">
        <w:trPr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7A6928B9" w14:textId="77777777" w:rsidR="002D5F0A" w:rsidRPr="00F07FEC" w:rsidRDefault="005C1895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Responsable técnico</w:t>
            </w:r>
          </w:p>
        </w:tc>
        <w:tc>
          <w:tcPr>
            <w:tcW w:w="7105" w:type="dxa"/>
            <w:vAlign w:val="center"/>
          </w:tcPr>
          <w:p w14:paraId="2F4C28FC" w14:textId="3886179F" w:rsidR="002D5F0A" w:rsidRPr="00F07FEC" w:rsidRDefault="00662B27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Fernando Igual</w:t>
            </w:r>
          </w:p>
        </w:tc>
      </w:tr>
    </w:tbl>
    <w:p w14:paraId="31AD74D5" w14:textId="77777777" w:rsidR="002D5F0A" w:rsidRPr="00F07FEC" w:rsidRDefault="002D5F0A">
      <w:pPr>
        <w:rPr>
          <w:rFonts w:ascii="Arial" w:hAnsi="Arial" w:cs="Arial"/>
          <w:sz w:val="18"/>
          <w:szCs w:val="18"/>
          <w:lang w:val="es-CO"/>
        </w:rPr>
      </w:pPr>
    </w:p>
    <w:p w14:paraId="6667D270" w14:textId="09A9B469" w:rsidR="002D5F0A" w:rsidRPr="00F07FEC" w:rsidRDefault="005C1895" w:rsidP="00A84C9E">
      <w:pPr>
        <w:pStyle w:val="Ttulo1"/>
        <w:numPr>
          <w:ilvl w:val="0"/>
          <w:numId w:val="11"/>
        </w:numPr>
        <w:spacing w:before="120" w:after="60"/>
        <w:rPr>
          <w:rFonts w:ascii="Arial" w:hAnsi="Arial" w:cs="Arial"/>
          <w:sz w:val="36"/>
          <w:szCs w:val="36"/>
          <w:lang w:val="es-CO"/>
        </w:rPr>
      </w:pPr>
      <w:r w:rsidRPr="00F07FEC">
        <w:rPr>
          <w:rFonts w:ascii="Arial" w:hAnsi="Arial" w:cs="Arial"/>
          <w:sz w:val="36"/>
          <w:szCs w:val="36"/>
          <w:lang w:val="es-CO"/>
        </w:rPr>
        <w:t>Identidad de configuración</w:t>
      </w:r>
    </w:p>
    <w:tbl>
      <w:tblPr>
        <w:tblStyle w:val="Tablaconcuadrcula"/>
        <w:tblW w:w="0" w:type="auto"/>
        <w:jc w:val="center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ook w:val="04A0" w:firstRow="1" w:lastRow="0" w:firstColumn="1" w:lastColumn="0" w:noHBand="0" w:noVBand="1"/>
      </w:tblPr>
      <w:tblGrid>
        <w:gridCol w:w="3119"/>
        <w:gridCol w:w="7105"/>
      </w:tblGrid>
      <w:tr w:rsidR="002D5F0A" w:rsidRPr="00F07FEC" w14:paraId="72F14C0D" w14:textId="77777777" w:rsidTr="00F07FEC">
        <w:trPr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38010255" w14:textId="77777777" w:rsidR="002D5F0A" w:rsidRPr="00F07FEC" w:rsidRDefault="005C1895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Repositorio / tag</w:t>
            </w:r>
          </w:p>
        </w:tc>
        <w:tc>
          <w:tcPr>
            <w:tcW w:w="7105" w:type="dxa"/>
            <w:vAlign w:val="center"/>
          </w:tcPr>
          <w:p w14:paraId="19C34315" w14:textId="4E277007" w:rsidR="002D5F0A" w:rsidRPr="00F07FEC" w:rsidRDefault="00EA32D2">
            <w:pPr>
              <w:rPr>
                <w:rFonts w:ascii="Arial" w:hAnsi="Arial" w:cs="Arial"/>
                <w:sz w:val="18"/>
                <w:szCs w:val="18"/>
              </w:rPr>
            </w:pPr>
            <w:r w:rsidRPr="00F07FEC">
              <w:rPr>
                <w:rFonts w:ascii="Arial" w:hAnsi="Arial" w:cs="Arial"/>
                <w:sz w:val="18"/>
                <w:szCs w:val="18"/>
              </w:rPr>
              <w:t>adas-core / adas-webdisplay – tag REL-ADAS-1.0.0</w:t>
            </w:r>
          </w:p>
        </w:tc>
      </w:tr>
      <w:tr w:rsidR="002D5F0A" w:rsidRPr="00F07FEC" w14:paraId="3AECFFA1" w14:textId="77777777" w:rsidTr="00F07FEC">
        <w:trPr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2DFF7D3E" w14:textId="77777777" w:rsidR="002D5F0A" w:rsidRPr="00F07FEC" w:rsidRDefault="005C1895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Commit / hash</w:t>
            </w:r>
          </w:p>
        </w:tc>
        <w:tc>
          <w:tcPr>
            <w:tcW w:w="7105" w:type="dxa"/>
            <w:vAlign w:val="center"/>
          </w:tcPr>
          <w:p w14:paraId="3D748A5E" w14:textId="36A0E19D" w:rsidR="002D5F0A" w:rsidRPr="00F07FEC" w:rsidRDefault="00EA32D2">
            <w:pPr>
              <w:rPr>
                <w:rFonts w:ascii="Arial" w:hAnsi="Arial" w:cs="Arial"/>
                <w:sz w:val="18"/>
                <w:szCs w:val="18"/>
              </w:rPr>
            </w:pPr>
            <w:r w:rsidRPr="00F07FEC">
              <w:rPr>
                <w:rFonts w:ascii="Arial" w:hAnsi="Arial" w:cs="Arial"/>
                <w:sz w:val="18"/>
                <w:szCs w:val="18"/>
              </w:rPr>
              <w:t>Registrado en pipeline (ci-evidence/commit-sha.txt)</w:t>
            </w:r>
          </w:p>
        </w:tc>
      </w:tr>
      <w:tr w:rsidR="002D5F0A" w:rsidRPr="00F7408E" w14:paraId="3A5A7BDD" w14:textId="77777777" w:rsidTr="00F07FEC">
        <w:trPr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3117A845" w14:textId="77777777" w:rsidR="002D5F0A" w:rsidRPr="00F07FEC" w:rsidRDefault="005C1895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Artefacto(s) liberado(s)</w:t>
            </w:r>
          </w:p>
        </w:tc>
        <w:tc>
          <w:tcPr>
            <w:tcW w:w="7105" w:type="dxa"/>
            <w:vAlign w:val="center"/>
          </w:tcPr>
          <w:p w14:paraId="739F1E4E" w14:textId="37B96280" w:rsidR="002D5F0A" w:rsidRPr="00F07FEC" w:rsidRDefault="00EA32D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n-US"/>
              </w:rPr>
              <w:t>Imagen Docker ADAS Core + WebDisplay</w:t>
            </w:r>
          </w:p>
        </w:tc>
      </w:tr>
      <w:tr w:rsidR="002D5F0A" w:rsidRPr="00F07FEC" w14:paraId="2372DE01" w14:textId="77777777" w:rsidTr="00F07FEC">
        <w:trPr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3C4EABEC" w14:textId="77777777" w:rsidR="002D5F0A" w:rsidRPr="00F07FEC" w:rsidRDefault="005C1895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Hash / digest de artefacto</w:t>
            </w:r>
          </w:p>
        </w:tc>
        <w:tc>
          <w:tcPr>
            <w:tcW w:w="7105" w:type="dxa"/>
            <w:vAlign w:val="center"/>
          </w:tcPr>
          <w:p w14:paraId="31264005" w14:textId="16654E70" w:rsidR="002D5F0A" w:rsidRPr="00F07FEC" w:rsidRDefault="00CE1131">
            <w:pPr>
              <w:rPr>
                <w:rFonts w:ascii="Arial" w:hAnsi="Arial" w:cs="Arial"/>
                <w:sz w:val="18"/>
                <w:szCs w:val="18"/>
              </w:rPr>
            </w:pPr>
            <w:r w:rsidRPr="00F07FEC">
              <w:rPr>
                <w:rFonts w:ascii="Arial" w:hAnsi="Arial" w:cs="Arial"/>
                <w:sz w:val="18"/>
                <w:szCs w:val="18"/>
              </w:rPr>
              <w:t>Registrado en image-digest.txt</w:t>
            </w:r>
          </w:p>
        </w:tc>
      </w:tr>
      <w:tr w:rsidR="002D5F0A" w:rsidRPr="00F07FEC" w14:paraId="4638E7A4" w14:textId="77777777" w:rsidTr="00F07FEC">
        <w:trPr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08BB8C35" w14:textId="77777777" w:rsidR="002D5F0A" w:rsidRPr="00F07FEC" w:rsidRDefault="005C1895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Pipeline CI/CD</w:t>
            </w:r>
          </w:p>
        </w:tc>
        <w:tc>
          <w:tcPr>
            <w:tcW w:w="7105" w:type="dxa"/>
            <w:vAlign w:val="center"/>
          </w:tcPr>
          <w:p w14:paraId="1DFE7771" w14:textId="2065B3B7" w:rsidR="002D5F0A" w:rsidRPr="00F07FEC" w:rsidRDefault="00CE1131">
            <w:pPr>
              <w:rPr>
                <w:rFonts w:ascii="Arial" w:hAnsi="Arial" w:cs="Arial"/>
                <w:sz w:val="18"/>
                <w:szCs w:val="18"/>
              </w:rPr>
            </w:pPr>
            <w:r w:rsidRPr="00F07FEC">
              <w:rPr>
                <w:rFonts w:ascii="Arial" w:hAnsi="Arial" w:cs="Arial"/>
                <w:sz w:val="18"/>
                <w:szCs w:val="18"/>
              </w:rPr>
              <w:t>Teralevel CI</w:t>
            </w:r>
          </w:p>
        </w:tc>
      </w:tr>
      <w:tr w:rsidR="002D5F0A" w:rsidRPr="00F07FEC" w14:paraId="49DE529C" w14:textId="77777777" w:rsidTr="00F07FEC">
        <w:trPr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101B6442" w14:textId="77777777" w:rsidR="002D5F0A" w:rsidRPr="00F07FEC" w:rsidRDefault="005C1895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Fecha / hora de build</w:t>
            </w:r>
          </w:p>
        </w:tc>
        <w:tc>
          <w:tcPr>
            <w:tcW w:w="7105" w:type="dxa"/>
            <w:vAlign w:val="center"/>
          </w:tcPr>
          <w:p w14:paraId="05E1FE1D" w14:textId="2C356D52" w:rsidR="002D5F0A" w:rsidRPr="00F07FEC" w:rsidRDefault="00CE1131">
            <w:pPr>
              <w:rPr>
                <w:rFonts w:ascii="Arial" w:hAnsi="Arial" w:cs="Arial"/>
                <w:sz w:val="18"/>
                <w:szCs w:val="18"/>
              </w:rPr>
            </w:pPr>
            <w:r w:rsidRPr="00F07FEC">
              <w:rPr>
                <w:rFonts w:ascii="Arial" w:hAnsi="Arial" w:cs="Arial"/>
                <w:sz w:val="18"/>
                <w:szCs w:val="18"/>
              </w:rPr>
              <w:t>Registrado en build-time.txt</w:t>
            </w:r>
          </w:p>
        </w:tc>
      </w:tr>
    </w:tbl>
    <w:p w14:paraId="71140DB9" w14:textId="77777777" w:rsidR="002D5F0A" w:rsidRPr="00F07FEC" w:rsidRDefault="002D5F0A">
      <w:pPr>
        <w:rPr>
          <w:rFonts w:ascii="Arial" w:hAnsi="Arial" w:cs="Arial"/>
          <w:sz w:val="18"/>
          <w:szCs w:val="18"/>
          <w:lang w:val="es-CO"/>
        </w:rPr>
      </w:pPr>
    </w:p>
    <w:p w14:paraId="295F775B" w14:textId="33A58759" w:rsidR="002D5F0A" w:rsidRPr="00F07FEC" w:rsidRDefault="005C1895" w:rsidP="00DB310F">
      <w:pPr>
        <w:pStyle w:val="Ttulo1"/>
        <w:numPr>
          <w:ilvl w:val="0"/>
          <w:numId w:val="11"/>
        </w:numPr>
        <w:spacing w:before="120" w:after="60"/>
        <w:rPr>
          <w:rFonts w:ascii="Arial" w:hAnsi="Arial" w:cs="Arial"/>
          <w:sz w:val="36"/>
          <w:szCs w:val="36"/>
          <w:lang w:val="es-CO"/>
        </w:rPr>
      </w:pPr>
      <w:r w:rsidRPr="00F07FEC">
        <w:rPr>
          <w:rFonts w:ascii="Arial" w:hAnsi="Arial" w:cs="Arial"/>
          <w:sz w:val="36"/>
          <w:szCs w:val="36"/>
          <w:lang w:val="es-CO"/>
        </w:rPr>
        <w:t>Referencias documentales mínimas</w:t>
      </w:r>
    </w:p>
    <w:tbl>
      <w:tblPr>
        <w:tblStyle w:val="Tablaconcuadrcula"/>
        <w:tblW w:w="0" w:type="auto"/>
        <w:jc w:val="center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ook w:val="04A0" w:firstRow="1" w:lastRow="0" w:firstColumn="1" w:lastColumn="0" w:noHBand="0" w:noVBand="1"/>
      </w:tblPr>
      <w:tblGrid>
        <w:gridCol w:w="3408"/>
        <w:gridCol w:w="3408"/>
        <w:gridCol w:w="3408"/>
      </w:tblGrid>
      <w:tr w:rsidR="002D5F0A" w:rsidRPr="00F07FEC" w14:paraId="60ACCBFA" w14:textId="77777777" w:rsidTr="00F07FEC">
        <w:trPr>
          <w:jc w:val="center"/>
        </w:trPr>
        <w:tc>
          <w:tcPr>
            <w:tcW w:w="3408" w:type="dxa"/>
            <w:shd w:val="clear" w:color="auto" w:fill="E5004C"/>
          </w:tcPr>
          <w:p w14:paraId="4E72AF5B" w14:textId="77777777" w:rsidR="002D5F0A" w:rsidRPr="00F07FEC" w:rsidRDefault="005C1895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Artefacto</w:t>
            </w:r>
          </w:p>
        </w:tc>
        <w:tc>
          <w:tcPr>
            <w:tcW w:w="3408" w:type="dxa"/>
            <w:shd w:val="clear" w:color="auto" w:fill="E5004C"/>
          </w:tcPr>
          <w:p w14:paraId="20BE12F9" w14:textId="77777777" w:rsidR="002D5F0A" w:rsidRPr="00F07FEC" w:rsidRDefault="005C1895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Versión / referencia</w:t>
            </w:r>
          </w:p>
        </w:tc>
        <w:tc>
          <w:tcPr>
            <w:tcW w:w="3408" w:type="dxa"/>
            <w:shd w:val="clear" w:color="auto" w:fill="E5004C"/>
          </w:tcPr>
          <w:p w14:paraId="36EA96ED" w14:textId="77777777" w:rsidR="002D5F0A" w:rsidRPr="00F07FEC" w:rsidRDefault="005C1895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Observaciones</w:t>
            </w:r>
          </w:p>
        </w:tc>
      </w:tr>
      <w:tr w:rsidR="002D5F0A" w:rsidRPr="00F07FEC" w14:paraId="0C1E3C0B" w14:textId="77777777">
        <w:trPr>
          <w:jc w:val="center"/>
        </w:trPr>
        <w:tc>
          <w:tcPr>
            <w:tcW w:w="3408" w:type="dxa"/>
          </w:tcPr>
          <w:p w14:paraId="601A1367" w14:textId="77777777" w:rsidR="002D5F0A" w:rsidRPr="00F07FEC" w:rsidRDefault="005C1895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UR/PRD baseline</w:t>
            </w:r>
          </w:p>
        </w:tc>
        <w:tc>
          <w:tcPr>
            <w:tcW w:w="3408" w:type="dxa"/>
          </w:tcPr>
          <w:p w14:paraId="63675199" w14:textId="0EFEA610" w:rsidR="002D5F0A" w:rsidRPr="00F07FEC" w:rsidRDefault="00CE1131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Baseline 1</w:t>
            </w:r>
            <w:r w:rsidR="00301AC6" w:rsidRPr="00F07FEC">
              <w:rPr>
                <w:rFonts w:ascii="Arial" w:hAnsi="Arial" w:cs="Arial"/>
                <w:sz w:val="18"/>
                <w:szCs w:val="18"/>
                <w:lang w:val="es-CO"/>
              </w:rPr>
              <w:t>.0</w:t>
            </w:r>
          </w:p>
        </w:tc>
        <w:tc>
          <w:tcPr>
            <w:tcW w:w="3408" w:type="dxa"/>
          </w:tcPr>
          <w:p w14:paraId="0DB24C1A" w14:textId="7348E27B" w:rsidR="002D5F0A" w:rsidRPr="00F07FEC" w:rsidRDefault="00301AC6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Requisitos definidos</w:t>
            </w:r>
          </w:p>
        </w:tc>
      </w:tr>
      <w:tr w:rsidR="002D5F0A" w:rsidRPr="00F07FEC" w14:paraId="5578636C" w14:textId="77777777">
        <w:trPr>
          <w:jc w:val="center"/>
        </w:trPr>
        <w:tc>
          <w:tcPr>
            <w:tcW w:w="3408" w:type="dxa"/>
          </w:tcPr>
          <w:p w14:paraId="7EF2271E" w14:textId="77777777" w:rsidR="002D5F0A" w:rsidRPr="00F07FEC" w:rsidRDefault="005C1895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SRS baseline</w:t>
            </w:r>
          </w:p>
        </w:tc>
        <w:tc>
          <w:tcPr>
            <w:tcW w:w="3408" w:type="dxa"/>
          </w:tcPr>
          <w:p w14:paraId="2AD3A1C9" w14:textId="4572FF72" w:rsidR="002D5F0A" w:rsidRPr="00F07FEC" w:rsidRDefault="00301AC6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Baseline 1.0</w:t>
            </w:r>
          </w:p>
        </w:tc>
        <w:tc>
          <w:tcPr>
            <w:tcW w:w="3408" w:type="dxa"/>
          </w:tcPr>
          <w:p w14:paraId="13F2677A" w14:textId="6FA5674A" w:rsidR="002D5F0A" w:rsidRPr="00F07FEC" w:rsidRDefault="00301AC6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Especificación completa</w:t>
            </w:r>
          </w:p>
        </w:tc>
      </w:tr>
      <w:tr w:rsidR="002D5F0A" w:rsidRPr="00F07FEC" w14:paraId="0E3673A5" w14:textId="77777777">
        <w:trPr>
          <w:jc w:val="center"/>
        </w:trPr>
        <w:tc>
          <w:tcPr>
            <w:tcW w:w="3408" w:type="dxa"/>
          </w:tcPr>
          <w:p w14:paraId="068B179B" w14:textId="77777777" w:rsidR="002D5F0A" w:rsidRPr="00F07FEC" w:rsidRDefault="005C1895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Anexo A trazabilidad</w:t>
            </w:r>
          </w:p>
        </w:tc>
        <w:tc>
          <w:tcPr>
            <w:tcW w:w="3408" w:type="dxa"/>
          </w:tcPr>
          <w:p w14:paraId="211541F8" w14:textId="4DBDEF11" w:rsidR="002D5F0A" w:rsidRPr="00F07FEC" w:rsidRDefault="00B22EFE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Matriz trazabilidad v1.0</w:t>
            </w:r>
          </w:p>
        </w:tc>
        <w:tc>
          <w:tcPr>
            <w:tcW w:w="3408" w:type="dxa"/>
          </w:tcPr>
          <w:p w14:paraId="47908476" w14:textId="3498F73B" w:rsidR="002D5F0A" w:rsidRPr="00F07FEC" w:rsidRDefault="00B22EFE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 xml:space="preserve">UR -&gt; SRS -&gt; VER </w:t>
            </w:r>
          </w:p>
        </w:tc>
      </w:tr>
      <w:tr w:rsidR="002D5F0A" w:rsidRPr="00F07FEC" w14:paraId="6E1725D1" w14:textId="77777777">
        <w:trPr>
          <w:jc w:val="center"/>
        </w:trPr>
        <w:tc>
          <w:tcPr>
            <w:tcW w:w="3408" w:type="dxa"/>
          </w:tcPr>
          <w:p w14:paraId="59FF2D13" w14:textId="77777777" w:rsidR="002D5F0A" w:rsidRPr="00F07FEC" w:rsidRDefault="005C1895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RMF / archivo de riesgos</w:t>
            </w:r>
          </w:p>
        </w:tc>
        <w:tc>
          <w:tcPr>
            <w:tcW w:w="3408" w:type="dxa"/>
          </w:tcPr>
          <w:p w14:paraId="2D710B38" w14:textId="279D64C5" w:rsidR="002D5F0A" w:rsidRPr="00F07FEC" w:rsidRDefault="005B094E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RMF v1.0</w:t>
            </w:r>
          </w:p>
        </w:tc>
        <w:tc>
          <w:tcPr>
            <w:tcW w:w="3408" w:type="dxa"/>
          </w:tcPr>
          <w:p w14:paraId="64C82A99" w14:textId="27C29988" w:rsidR="002D5F0A" w:rsidRPr="00F07FEC" w:rsidRDefault="005B094E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Sin riesgo clínico</w:t>
            </w:r>
          </w:p>
        </w:tc>
      </w:tr>
      <w:tr w:rsidR="002D5F0A" w:rsidRPr="00F07FEC" w14:paraId="07D2B69D" w14:textId="77777777">
        <w:trPr>
          <w:jc w:val="center"/>
        </w:trPr>
        <w:tc>
          <w:tcPr>
            <w:tcW w:w="3408" w:type="dxa"/>
          </w:tcPr>
          <w:p w14:paraId="0912B4E5" w14:textId="77777777" w:rsidR="002D5F0A" w:rsidRPr="00F07FEC" w:rsidRDefault="005C1895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SBOM</w:t>
            </w:r>
          </w:p>
        </w:tc>
        <w:tc>
          <w:tcPr>
            <w:tcW w:w="3408" w:type="dxa"/>
          </w:tcPr>
          <w:p w14:paraId="2DB2734F" w14:textId="6F9EB221" w:rsidR="002D5F0A" w:rsidRPr="00F07FEC" w:rsidRDefault="005B094E">
            <w:pPr>
              <w:rPr>
                <w:rFonts w:ascii="Arial" w:hAnsi="Arial" w:cs="Arial"/>
                <w:sz w:val="18"/>
                <w:szCs w:val="18"/>
              </w:rPr>
            </w:pPr>
            <w:r w:rsidRPr="00F07FEC">
              <w:rPr>
                <w:rFonts w:ascii="Arial" w:hAnsi="Arial" w:cs="Arial"/>
                <w:sz w:val="18"/>
                <w:szCs w:val="18"/>
              </w:rPr>
              <w:t>sbom-cyclonedx.json / sbom-spdx.json</w:t>
            </w:r>
          </w:p>
        </w:tc>
        <w:tc>
          <w:tcPr>
            <w:tcW w:w="3408" w:type="dxa"/>
          </w:tcPr>
          <w:p w14:paraId="31FE676E" w14:textId="04D7F9C2" w:rsidR="002D5F0A" w:rsidRPr="00F07FEC" w:rsidRDefault="00210E32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Generado en pipeline</w:t>
            </w:r>
          </w:p>
        </w:tc>
      </w:tr>
      <w:tr w:rsidR="002D5F0A" w:rsidRPr="00F07FEC" w14:paraId="01A3C6E2" w14:textId="77777777">
        <w:trPr>
          <w:jc w:val="center"/>
        </w:trPr>
        <w:tc>
          <w:tcPr>
            <w:tcW w:w="3408" w:type="dxa"/>
          </w:tcPr>
          <w:p w14:paraId="39B45BBC" w14:textId="77777777" w:rsidR="002D5F0A" w:rsidRPr="00F07FEC" w:rsidRDefault="005C1895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Notas de versión</w:t>
            </w:r>
          </w:p>
        </w:tc>
        <w:tc>
          <w:tcPr>
            <w:tcW w:w="3408" w:type="dxa"/>
          </w:tcPr>
          <w:p w14:paraId="573005B3" w14:textId="34AED6DD" w:rsidR="002D5F0A" w:rsidRPr="00F07FEC" w:rsidRDefault="00210E32">
            <w:pPr>
              <w:rPr>
                <w:rFonts w:ascii="Arial" w:hAnsi="Arial" w:cs="Arial"/>
                <w:sz w:val="18"/>
                <w:szCs w:val="18"/>
              </w:rPr>
            </w:pPr>
            <w:r w:rsidRPr="00F07FEC">
              <w:rPr>
                <w:rFonts w:ascii="Arial" w:hAnsi="Arial" w:cs="Arial"/>
                <w:sz w:val="18"/>
                <w:szCs w:val="18"/>
              </w:rPr>
              <w:t>Release Notes REL-ADAS-1.0.0</w:t>
            </w:r>
          </w:p>
        </w:tc>
        <w:tc>
          <w:tcPr>
            <w:tcW w:w="3408" w:type="dxa"/>
          </w:tcPr>
          <w:p w14:paraId="68578C07" w14:textId="048FE9AA" w:rsidR="002D5F0A" w:rsidRPr="00F07FEC" w:rsidRDefault="00210E32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Incluye mejoras</w:t>
            </w:r>
          </w:p>
        </w:tc>
      </w:tr>
    </w:tbl>
    <w:p w14:paraId="03117385" w14:textId="77777777" w:rsidR="002D5F0A" w:rsidRPr="00F07FEC" w:rsidRDefault="002D5F0A">
      <w:pPr>
        <w:rPr>
          <w:rFonts w:ascii="Arial" w:hAnsi="Arial" w:cs="Arial"/>
          <w:sz w:val="18"/>
          <w:szCs w:val="18"/>
          <w:lang w:val="es-CO"/>
        </w:rPr>
      </w:pPr>
    </w:p>
    <w:p w14:paraId="4F895742" w14:textId="2D89E5E0" w:rsidR="002D5F0A" w:rsidRPr="00F07FEC" w:rsidRDefault="005C1895" w:rsidP="00DB310F">
      <w:pPr>
        <w:pStyle w:val="Ttulo1"/>
        <w:numPr>
          <w:ilvl w:val="0"/>
          <w:numId w:val="11"/>
        </w:numPr>
        <w:spacing w:before="120" w:after="60"/>
        <w:rPr>
          <w:rFonts w:ascii="Arial" w:hAnsi="Arial" w:cs="Arial"/>
          <w:sz w:val="36"/>
          <w:szCs w:val="36"/>
          <w:lang w:val="es-CO"/>
        </w:rPr>
      </w:pPr>
      <w:r w:rsidRPr="00F07FEC">
        <w:rPr>
          <w:rFonts w:ascii="Arial" w:hAnsi="Arial" w:cs="Arial"/>
          <w:sz w:val="36"/>
          <w:szCs w:val="36"/>
          <w:lang w:val="es-CO"/>
        </w:rPr>
        <w:lastRenderedPageBreak/>
        <w:t>Resumen ejecutivo de verificación</w:t>
      </w:r>
    </w:p>
    <w:tbl>
      <w:tblPr>
        <w:tblStyle w:val="Tablaconcuadrcula"/>
        <w:tblW w:w="0" w:type="auto"/>
        <w:jc w:val="center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ook w:val="04A0" w:firstRow="1" w:lastRow="0" w:firstColumn="1" w:lastColumn="0" w:noHBand="0" w:noVBand="1"/>
      </w:tblPr>
      <w:tblGrid>
        <w:gridCol w:w="3119"/>
        <w:gridCol w:w="7105"/>
      </w:tblGrid>
      <w:tr w:rsidR="002D5F0A" w:rsidRPr="00F7408E" w14:paraId="391205F9" w14:textId="77777777" w:rsidTr="00F07FEC">
        <w:trPr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62E56F2D" w14:textId="77777777" w:rsidR="002D5F0A" w:rsidRPr="00F07FEC" w:rsidRDefault="005C1895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Unidad</w:t>
            </w:r>
          </w:p>
        </w:tc>
        <w:tc>
          <w:tcPr>
            <w:tcW w:w="7105" w:type="dxa"/>
            <w:vAlign w:val="center"/>
          </w:tcPr>
          <w:p w14:paraId="16E70E08" w14:textId="308D60E5" w:rsidR="002D5F0A" w:rsidRPr="00F7408E" w:rsidRDefault="005C189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7408E">
              <w:rPr>
                <w:rFonts w:ascii="Arial" w:hAnsi="Arial" w:cs="Arial"/>
                <w:sz w:val="18"/>
                <w:szCs w:val="18"/>
                <w:lang w:val="en-US"/>
              </w:rPr>
              <w:t xml:space="preserve">Ejecutadas: </w:t>
            </w:r>
            <w:r w:rsidR="00210E32" w:rsidRPr="00F7408E">
              <w:rPr>
                <w:rFonts w:ascii="Arial" w:hAnsi="Arial" w:cs="Arial"/>
                <w:sz w:val="18"/>
                <w:szCs w:val="18"/>
                <w:lang w:val="en-US"/>
              </w:rPr>
              <w:t xml:space="preserve">OK  </w:t>
            </w:r>
            <w:r w:rsidRPr="00F7408E">
              <w:rPr>
                <w:rFonts w:ascii="Arial" w:hAnsi="Arial" w:cs="Arial"/>
                <w:sz w:val="18"/>
                <w:szCs w:val="18"/>
                <w:lang w:val="en-US"/>
              </w:rPr>
              <w:t xml:space="preserve">PASS: </w:t>
            </w:r>
            <w:r w:rsidR="00210E32" w:rsidRPr="00F7408E">
              <w:rPr>
                <w:rFonts w:ascii="Arial" w:hAnsi="Arial" w:cs="Arial"/>
                <w:sz w:val="18"/>
                <w:szCs w:val="18"/>
                <w:lang w:val="en-US"/>
              </w:rPr>
              <w:t xml:space="preserve">OK  </w:t>
            </w:r>
            <w:r w:rsidRPr="00F7408E">
              <w:rPr>
                <w:rFonts w:ascii="Arial" w:hAnsi="Arial" w:cs="Arial"/>
                <w:sz w:val="18"/>
                <w:szCs w:val="18"/>
                <w:lang w:val="en-US"/>
              </w:rPr>
              <w:t xml:space="preserve">FAIL: </w:t>
            </w:r>
            <w:r w:rsidR="00210E32" w:rsidRPr="00F7408E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2D5F0A" w:rsidRPr="00F7408E" w14:paraId="43A1D378" w14:textId="77777777" w:rsidTr="00F07FEC">
        <w:trPr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037BFCB9" w14:textId="77777777" w:rsidR="002D5F0A" w:rsidRPr="00F07FEC" w:rsidRDefault="005C1895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Integración</w:t>
            </w:r>
          </w:p>
        </w:tc>
        <w:tc>
          <w:tcPr>
            <w:tcW w:w="7105" w:type="dxa"/>
            <w:vAlign w:val="center"/>
          </w:tcPr>
          <w:p w14:paraId="469B01D3" w14:textId="3ACAEBDC" w:rsidR="002D5F0A" w:rsidRPr="00F7408E" w:rsidRDefault="00BF74B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7408E">
              <w:rPr>
                <w:rFonts w:ascii="Arial" w:hAnsi="Arial" w:cs="Arial"/>
                <w:sz w:val="18"/>
                <w:szCs w:val="18"/>
                <w:lang w:val="en-US"/>
              </w:rPr>
              <w:t>Ejecutadas: OK  PASS: OK  FAIL: 0</w:t>
            </w:r>
          </w:p>
        </w:tc>
      </w:tr>
      <w:tr w:rsidR="002D5F0A" w:rsidRPr="00F7408E" w14:paraId="1CEE6197" w14:textId="77777777" w:rsidTr="00F07FEC">
        <w:trPr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323A77F0" w14:textId="77777777" w:rsidR="002D5F0A" w:rsidRPr="00F07FEC" w:rsidRDefault="005C1895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Sistema</w:t>
            </w:r>
          </w:p>
        </w:tc>
        <w:tc>
          <w:tcPr>
            <w:tcW w:w="7105" w:type="dxa"/>
            <w:vAlign w:val="center"/>
          </w:tcPr>
          <w:p w14:paraId="081807C2" w14:textId="15C73961" w:rsidR="002D5F0A" w:rsidRPr="00F7408E" w:rsidRDefault="00BF74B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7408E">
              <w:rPr>
                <w:rFonts w:ascii="Arial" w:hAnsi="Arial" w:cs="Arial"/>
                <w:sz w:val="18"/>
                <w:szCs w:val="18"/>
                <w:lang w:val="en-US"/>
              </w:rPr>
              <w:t>Ejecutadas: OK  PASS: OK  FAIL: 0</w:t>
            </w:r>
          </w:p>
        </w:tc>
      </w:tr>
      <w:tr w:rsidR="002D5F0A" w:rsidRPr="00F07FEC" w14:paraId="1B5CFD62" w14:textId="77777777" w:rsidTr="00F07FEC">
        <w:trPr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0022959B" w14:textId="77777777" w:rsidR="002D5F0A" w:rsidRPr="00F07FEC" w:rsidRDefault="005C1895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Seguridad / ciberseguridad</w:t>
            </w:r>
          </w:p>
        </w:tc>
        <w:tc>
          <w:tcPr>
            <w:tcW w:w="7105" w:type="dxa"/>
            <w:vAlign w:val="center"/>
          </w:tcPr>
          <w:p w14:paraId="49D2142E" w14:textId="38585E68" w:rsidR="002D5F0A" w:rsidRPr="00F07FEC" w:rsidRDefault="005C1895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 xml:space="preserve">Ejecutadas: </w:t>
            </w:r>
            <w:r w:rsidR="00BF74B8" w:rsidRPr="00F07FEC">
              <w:rPr>
                <w:rFonts w:ascii="Arial" w:hAnsi="Arial" w:cs="Arial"/>
                <w:sz w:val="18"/>
                <w:szCs w:val="18"/>
                <w:lang w:val="es-CO"/>
              </w:rPr>
              <w:t xml:space="preserve">OK  </w:t>
            </w: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 xml:space="preserve">Hallazgos abiertos: </w:t>
            </w:r>
            <w:r w:rsidR="00BF74B8" w:rsidRPr="00F07FEC">
              <w:rPr>
                <w:rFonts w:ascii="Arial" w:hAnsi="Arial" w:cs="Arial"/>
                <w:sz w:val="18"/>
                <w:szCs w:val="18"/>
                <w:lang w:val="es-CO"/>
              </w:rPr>
              <w:t>0</w:t>
            </w:r>
          </w:p>
        </w:tc>
      </w:tr>
      <w:tr w:rsidR="002D5F0A" w:rsidRPr="00F07FEC" w14:paraId="10713D60" w14:textId="77777777" w:rsidTr="00F07FEC">
        <w:trPr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59716434" w14:textId="77777777" w:rsidR="002D5F0A" w:rsidRPr="00F07FEC" w:rsidRDefault="005C1895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Conclusión de verificación</w:t>
            </w:r>
          </w:p>
        </w:tc>
        <w:tc>
          <w:tcPr>
            <w:tcW w:w="7105" w:type="dxa"/>
            <w:vAlign w:val="center"/>
          </w:tcPr>
          <w:p w14:paraId="6E1E034B" w14:textId="48B25255" w:rsidR="002D5F0A" w:rsidRPr="00F07FEC" w:rsidRDefault="005C1895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Apta</w:t>
            </w:r>
          </w:p>
        </w:tc>
      </w:tr>
    </w:tbl>
    <w:p w14:paraId="634C395B" w14:textId="77777777" w:rsidR="002D5F0A" w:rsidRPr="00F07FEC" w:rsidRDefault="002D5F0A">
      <w:pPr>
        <w:rPr>
          <w:rFonts w:ascii="Arial" w:hAnsi="Arial" w:cs="Arial"/>
          <w:sz w:val="18"/>
          <w:szCs w:val="18"/>
          <w:lang w:val="es-CO"/>
        </w:rPr>
      </w:pPr>
    </w:p>
    <w:p w14:paraId="7E413BB6" w14:textId="1E8B23F5" w:rsidR="002D5F0A" w:rsidRPr="00F07FEC" w:rsidRDefault="005C1895" w:rsidP="00DB310F">
      <w:pPr>
        <w:pStyle w:val="Ttulo1"/>
        <w:numPr>
          <w:ilvl w:val="0"/>
          <w:numId w:val="11"/>
        </w:numPr>
        <w:spacing w:before="120" w:after="60"/>
        <w:rPr>
          <w:rFonts w:ascii="Arial" w:hAnsi="Arial" w:cs="Arial"/>
          <w:sz w:val="36"/>
          <w:szCs w:val="36"/>
          <w:lang w:val="es-CO"/>
        </w:rPr>
      </w:pPr>
      <w:r w:rsidRPr="00F07FEC">
        <w:rPr>
          <w:rFonts w:ascii="Arial" w:hAnsi="Arial" w:cs="Arial"/>
          <w:sz w:val="36"/>
          <w:szCs w:val="36"/>
          <w:lang w:val="es-CO"/>
        </w:rPr>
        <w:t>Riesgos, ciberseguridad e issues abiertos</w:t>
      </w:r>
    </w:p>
    <w:tbl>
      <w:tblPr>
        <w:tblStyle w:val="Tablaconcuadrcula"/>
        <w:tblW w:w="0" w:type="auto"/>
        <w:jc w:val="center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ook w:val="04A0" w:firstRow="1" w:lastRow="0" w:firstColumn="1" w:lastColumn="0" w:noHBand="0" w:noVBand="1"/>
      </w:tblPr>
      <w:tblGrid>
        <w:gridCol w:w="3119"/>
        <w:gridCol w:w="7105"/>
      </w:tblGrid>
      <w:tr w:rsidR="002D5F0A" w:rsidRPr="00F07FEC" w14:paraId="5510CF86" w14:textId="77777777" w:rsidTr="00F07FEC">
        <w:trPr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279CA549" w14:textId="77777777" w:rsidR="002D5F0A" w:rsidRPr="00F07FEC" w:rsidRDefault="005C1895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RISK / controles afectados</w:t>
            </w:r>
          </w:p>
        </w:tc>
        <w:tc>
          <w:tcPr>
            <w:tcW w:w="7105" w:type="dxa"/>
            <w:vAlign w:val="center"/>
          </w:tcPr>
          <w:p w14:paraId="3F7DB836" w14:textId="79709E77" w:rsidR="002D5F0A" w:rsidRPr="00F07FEC" w:rsidRDefault="00A6489E">
            <w:pPr>
              <w:rPr>
                <w:rFonts w:ascii="Arial" w:hAnsi="Arial" w:cs="Arial"/>
                <w:sz w:val="18"/>
                <w:szCs w:val="18"/>
              </w:rPr>
            </w:pPr>
            <w:r w:rsidRPr="00F07FEC">
              <w:rPr>
                <w:rFonts w:ascii="Arial" w:hAnsi="Arial" w:cs="Arial"/>
                <w:sz w:val="18"/>
                <w:szCs w:val="18"/>
              </w:rPr>
              <w:t>Ninguno relevante (sin impacto clínico)</w:t>
            </w:r>
          </w:p>
        </w:tc>
      </w:tr>
      <w:tr w:rsidR="002D5F0A" w:rsidRPr="00F07FEC" w14:paraId="2F78F350" w14:textId="77777777" w:rsidTr="00F07FEC">
        <w:trPr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00F634B4" w14:textId="77777777" w:rsidR="002D5F0A" w:rsidRPr="00F07FEC" w:rsidRDefault="005C1895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Vulnerabilidades conocidas</w:t>
            </w:r>
          </w:p>
        </w:tc>
        <w:tc>
          <w:tcPr>
            <w:tcW w:w="7105" w:type="dxa"/>
            <w:vAlign w:val="center"/>
          </w:tcPr>
          <w:p w14:paraId="00509BE3" w14:textId="5319893F" w:rsidR="002D5F0A" w:rsidRPr="00F07FEC" w:rsidRDefault="00A6489E">
            <w:pPr>
              <w:rPr>
                <w:rFonts w:ascii="Arial" w:hAnsi="Arial" w:cs="Arial"/>
                <w:sz w:val="18"/>
                <w:szCs w:val="18"/>
              </w:rPr>
            </w:pPr>
            <w:r w:rsidRPr="00F07FEC">
              <w:rPr>
                <w:rFonts w:ascii="Arial" w:hAnsi="Arial" w:cs="Arial"/>
                <w:sz w:val="18"/>
                <w:szCs w:val="18"/>
              </w:rPr>
              <w:t>Ninguna crítica; dependencias monitorizadas mediante SBOM</w:t>
            </w:r>
          </w:p>
        </w:tc>
      </w:tr>
      <w:tr w:rsidR="002D5F0A" w:rsidRPr="00F07FEC" w14:paraId="11B44220" w14:textId="77777777" w:rsidTr="00F07FEC">
        <w:trPr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4E1B0A9B" w14:textId="77777777" w:rsidR="002D5F0A" w:rsidRPr="00F07FEC" w:rsidRDefault="005C1895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Issues abiertos aceptados</w:t>
            </w:r>
          </w:p>
        </w:tc>
        <w:tc>
          <w:tcPr>
            <w:tcW w:w="7105" w:type="dxa"/>
            <w:vAlign w:val="center"/>
          </w:tcPr>
          <w:p w14:paraId="7E72B5C5" w14:textId="6FDE088E" w:rsidR="002D5F0A" w:rsidRPr="00F07FEC" w:rsidRDefault="00A6489E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No</w:t>
            </w:r>
          </w:p>
        </w:tc>
      </w:tr>
      <w:tr w:rsidR="002D5F0A" w:rsidRPr="00F07FEC" w14:paraId="382682C5" w14:textId="77777777" w:rsidTr="00F07FEC">
        <w:trPr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4B598D55" w14:textId="77777777" w:rsidR="002D5F0A" w:rsidRPr="00F07FEC" w:rsidRDefault="005C1895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Justificación de aceptabilidad</w:t>
            </w:r>
          </w:p>
        </w:tc>
        <w:tc>
          <w:tcPr>
            <w:tcW w:w="7105" w:type="dxa"/>
            <w:vAlign w:val="center"/>
          </w:tcPr>
          <w:p w14:paraId="458FC933" w14:textId="15499F3E" w:rsidR="002D5F0A" w:rsidRPr="00F07FEC" w:rsidRDefault="00A6489E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Sistema informativo sin lógica clínica; riesgos controlados</w:t>
            </w:r>
          </w:p>
        </w:tc>
      </w:tr>
    </w:tbl>
    <w:p w14:paraId="38737FDB" w14:textId="77777777" w:rsidR="002D5F0A" w:rsidRPr="00F07FEC" w:rsidRDefault="002D5F0A">
      <w:pPr>
        <w:rPr>
          <w:rFonts w:ascii="Arial" w:hAnsi="Arial" w:cs="Arial"/>
          <w:sz w:val="18"/>
          <w:szCs w:val="18"/>
          <w:lang w:val="es-CO"/>
        </w:rPr>
      </w:pPr>
    </w:p>
    <w:p w14:paraId="41FCC88E" w14:textId="28A0372E" w:rsidR="002D5F0A" w:rsidRPr="00F07FEC" w:rsidRDefault="005C1895" w:rsidP="00F7408E">
      <w:pPr>
        <w:pStyle w:val="Ttulo1"/>
        <w:numPr>
          <w:ilvl w:val="0"/>
          <w:numId w:val="11"/>
        </w:numPr>
        <w:spacing w:before="120" w:after="60"/>
        <w:rPr>
          <w:rFonts w:ascii="Arial" w:hAnsi="Arial" w:cs="Arial"/>
          <w:sz w:val="36"/>
          <w:szCs w:val="36"/>
          <w:lang w:val="es-CO"/>
        </w:rPr>
      </w:pPr>
      <w:r w:rsidRPr="00F07FEC">
        <w:rPr>
          <w:rFonts w:ascii="Arial" w:hAnsi="Arial" w:cs="Arial"/>
          <w:sz w:val="36"/>
          <w:szCs w:val="36"/>
          <w:lang w:val="es-CO"/>
        </w:rPr>
        <w:t>Aprobación de salida</w:t>
      </w:r>
    </w:p>
    <w:tbl>
      <w:tblPr>
        <w:tblStyle w:val="Tablaconcuadrcula"/>
        <w:tblW w:w="0" w:type="auto"/>
        <w:jc w:val="center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ook w:val="04A0" w:firstRow="1" w:lastRow="0" w:firstColumn="1" w:lastColumn="0" w:noHBand="0" w:noVBand="1"/>
      </w:tblPr>
      <w:tblGrid>
        <w:gridCol w:w="3119"/>
        <w:gridCol w:w="2196"/>
        <w:gridCol w:w="2340"/>
        <w:gridCol w:w="2569"/>
      </w:tblGrid>
      <w:tr w:rsidR="008F3D05" w:rsidRPr="00F07FEC" w14:paraId="68D662BD" w14:textId="06C5523C" w:rsidTr="00F07FEC">
        <w:trPr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1C12C4C6" w14:textId="77777777" w:rsidR="008F3D05" w:rsidRPr="00F07FEC" w:rsidRDefault="008F3D05">
            <w:pPr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</w:pPr>
          </w:p>
        </w:tc>
        <w:tc>
          <w:tcPr>
            <w:tcW w:w="2196" w:type="dxa"/>
            <w:tcBorders>
              <w:right w:val="single" w:sz="4" w:space="0" w:color="auto"/>
            </w:tcBorders>
            <w:shd w:val="clear" w:color="auto" w:fill="E5004C"/>
            <w:vAlign w:val="center"/>
          </w:tcPr>
          <w:p w14:paraId="1713ACBC" w14:textId="14355BFA" w:rsidR="008F3D05" w:rsidRPr="00F07FEC" w:rsidRDefault="008F3D05">
            <w:pP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s-CO"/>
              </w:rPr>
              <w:t>Nombre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E5004C"/>
            <w:vAlign w:val="center"/>
          </w:tcPr>
          <w:p w14:paraId="3C7E38BC" w14:textId="4F475635" w:rsidR="008F3D05" w:rsidRPr="00F07FEC" w:rsidRDefault="008F3D05">
            <w:pP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s-CO"/>
              </w:rPr>
              <w:t>Firma</w:t>
            </w:r>
          </w:p>
        </w:tc>
        <w:tc>
          <w:tcPr>
            <w:tcW w:w="2569" w:type="dxa"/>
            <w:tcBorders>
              <w:left w:val="single" w:sz="4" w:space="0" w:color="auto"/>
            </w:tcBorders>
            <w:shd w:val="clear" w:color="auto" w:fill="E5004C"/>
            <w:vAlign w:val="center"/>
          </w:tcPr>
          <w:p w14:paraId="5AF07CFF" w14:textId="6DC0707E" w:rsidR="008F3D05" w:rsidRPr="00F07FEC" w:rsidRDefault="008F3D05">
            <w:pP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s-CO"/>
              </w:rPr>
              <w:t>Fecha</w:t>
            </w:r>
          </w:p>
        </w:tc>
      </w:tr>
      <w:tr w:rsidR="008F3D05" w:rsidRPr="00F07FEC" w14:paraId="062E83C8" w14:textId="5AEC2745" w:rsidTr="00F07FEC">
        <w:trPr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19A6BAD1" w14:textId="77777777" w:rsidR="008F3D05" w:rsidRPr="00F07FEC" w:rsidRDefault="008F3D05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QA</w:t>
            </w:r>
          </w:p>
        </w:tc>
        <w:tc>
          <w:tcPr>
            <w:tcW w:w="2196" w:type="dxa"/>
            <w:tcBorders>
              <w:right w:val="single" w:sz="4" w:space="0" w:color="auto"/>
            </w:tcBorders>
            <w:vAlign w:val="center"/>
          </w:tcPr>
          <w:p w14:paraId="2C59A57D" w14:textId="33FB31D0" w:rsidR="008F3D05" w:rsidRPr="00F07FEC" w:rsidRDefault="008F3D05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Líder Julián Rojas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3F889" w14:textId="56E04224" w:rsidR="008F3D05" w:rsidRPr="00F07FEC" w:rsidRDefault="008F3D05" w:rsidP="008F3D05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Soporte digital</w:t>
            </w:r>
          </w:p>
        </w:tc>
        <w:tc>
          <w:tcPr>
            <w:tcW w:w="2569" w:type="dxa"/>
            <w:tcBorders>
              <w:left w:val="single" w:sz="4" w:space="0" w:color="auto"/>
            </w:tcBorders>
            <w:vAlign w:val="center"/>
          </w:tcPr>
          <w:p w14:paraId="30AB7AA1" w14:textId="75712812" w:rsidR="008F3D05" w:rsidRPr="00F07FEC" w:rsidRDefault="00DA53EF" w:rsidP="008F3D05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29/04/2026</w:t>
            </w:r>
          </w:p>
        </w:tc>
      </w:tr>
      <w:tr w:rsidR="008F3D05" w:rsidRPr="00F07FEC" w14:paraId="07E1842A" w14:textId="1C7D8FF7" w:rsidTr="00F07FEC">
        <w:trPr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41823B31" w14:textId="77777777" w:rsidR="008F3D05" w:rsidRPr="00F07FEC" w:rsidRDefault="008F3D05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RA (si aplica)</w:t>
            </w:r>
          </w:p>
        </w:tc>
        <w:tc>
          <w:tcPr>
            <w:tcW w:w="2196" w:type="dxa"/>
            <w:tcBorders>
              <w:right w:val="single" w:sz="4" w:space="0" w:color="auto"/>
            </w:tcBorders>
            <w:vAlign w:val="center"/>
          </w:tcPr>
          <w:p w14:paraId="3C258EBC" w14:textId="46B2C6B6" w:rsidR="008F3D05" w:rsidRPr="00F07FEC" w:rsidRDefault="00DA53EF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Darío Ramos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A0A8D" w14:textId="51100939" w:rsidR="008F3D05" w:rsidRPr="00F07FEC" w:rsidRDefault="00DA53EF" w:rsidP="008F3D05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Soporte digital</w:t>
            </w:r>
          </w:p>
        </w:tc>
        <w:tc>
          <w:tcPr>
            <w:tcW w:w="2569" w:type="dxa"/>
            <w:tcBorders>
              <w:left w:val="single" w:sz="4" w:space="0" w:color="auto"/>
            </w:tcBorders>
            <w:vAlign w:val="center"/>
          </w:tcPr>
          <w:p w14:paraId="1808B440" w14:textId="194B878F" w:rsidR="008F3D05" w:rsidRPr="00F07FEC" w:rsidRDefault="00DA53EF" w:rsidP="008F3D05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29/04/2026</w:t>
            </w:r>
          </w:p>
        </w:tc>
      </w:tr>
      <w:tr w:rsidR="008F3D05" w:rsidRPr="00F07FEC" w14:paraId="75055F78" w14:textId="4F1A91AC" w:rsidTr="00F07FEC">
        <w:trPr>
          <w:trHeight w:val="227"/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7197E5C5" w14:textId="77777777" w:rsidR="008F3D05" w:rsidRPr="00F07FEC" w:rsidRDefault="008F3D05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Observaciones finales</w:t>
            </w:r>
          </w:p>
        </w:tc>
        <w:tc>
          <w:tcPr>
            <w:tcW w:w="2196" w:type="dxa"/>
            <w:tcBorders>
              <w:right w:val="single" w:sz="4" w:space="0" w:color="auto"/>
            </w:tcBorders>
            <w:vAlign w:val="center"/>
          </w:tcPr>
          <w:p w14:paraId="6B569E57" w14:textId="537E1F44" w:rsidR="008F3D05" w:rsidRPr="00F07FEC" w:rsidRDefault="008F3D05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00681" w14:textId="77777777" w:rsidR="008F3D05" w:rsidRPr="00F07FEC" w:rsidRDefault="008F3D05" w:rsidP="008F3D05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</w:p>
        </w:tc>
        <w:tc>
          <w:tcPr>
            <w:tcW w:w="2569" w:type="dxa"/>
            <w:tcBorders>
              <w:left w:val="single" w:sz="4" w:space="0" w:color="auto"/>
            </w:tcBorders>
            <w:vAlign w:val="center"/>
          </w:tcPr>
          <w:p w14:paraId="495351F8" w14:textId="77777777" w:rsidR="008F3D05" w:rsidRPr="00F07FEC" w:rsidRDefault="008F3D05" w:rsidP="008F3D05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</w:p>
        </w:tc>
      </w:tr>
    </w:tbl>
    <w:p w14:paraId="6A2C8623" w14:textId="04713E0B" w:rsidR="002B5508" w:rsidRDefault="002B5508">
      <w:pPr>
        <w:rPr>
          <w:rFonts w:ascii="Arial" w:hAnsi="Arial" w:cs="Arial"/>
          <w:sz w:val="18"/>
          <w:szCs w:val="18"/>
          <w:lang w:val="es-CO"/>
        </w:rPr>
      </w:pPr>
    </w:p>
    <w:p w14:paraId="0765E28C" w14:textId="77777777" w:rsidR="002B5508" w:rsidRDefault="002B5508">
      <w:pPr>
        <w:spacing w:after="200" w:line="276" w:lineRule="auto"/>
        <w:rPr>
          <w:rFonts w:ascii="Arial" w:hAnsi="Arial" w:cs="Arial"/>
          <w:sz w:val="18"/>
          <w:szCs w:val="18"/>
          <w:lang w:val="es-CO"/>
        </w:rPr>
      </w:pPr>
      <w:r>
        <w:rPr>
          <w:rFonts w:ascii="Arial" w:hAnsi="Arial" w:cs="Arial"/>
          <w:sz w:val="18"/>
          <w:szCs w:val="18"/>
          <w:lang w:val="es-CO"/>
        </w:rPr>
        <w:br w:type="page"/>
      </w:r>
    </w:p>
    <w:p w14:paraId="2A393576" w14:textId="6CCA659C" w:rsidR="002B5508" w:rsidRPr="00F07FEC" w:rsidRDefault="002B5508" w:rsidP="002B5508">
      <w:pPr>
        <w:pStyle w:val="Titulodocumento"/>
        <w:rPr>
          <w:sz w:val="40"/>
          <w:szCs w:val="40"/>
          <w:lang w:val="es-CO"/>
        </w:rPr>
      </w:pPr>
    </w:p>
    <w:tbl>
      <w:tblPr>
        <w:tblStyle w:val="Tablaconcuadrcula"/>
        <w:tblW w:w="0" w:type="auto"/>
        <w:jc w:val="center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ook w:val="04A0" w:firstRow="1" w:lastRow="0" w:firstColumn="1" w:lastColumn="0" w:noHBand="0" w:noVBand="1"/>
      </w:tblPr>
      <w:tblGrid>
        <w:gridCol w:w="1985"/>
        <w:gridCol w:w="3127"/>
        <w:gridCol w:w="2556"/>
        <w:gridCol w:w="2556"/>
      </w:tblGrid>
      <w:tr w:rsidR="002B5508" w:rsidRPr="00F07FEC" w14:paraId="33250651" w14:textId="77777777" w:rsidTr="00C16F60">
        <w:trPr>
          <w:jc w:val="center"/>
        </w:trPr>
        <w:tc>
          <w:tcPr>
            <w:tcW w:w="1985" w:type="dxa"/>
            <w:shd w:val="clear" w:color="auto" w:fill="E5004C"/>
            <w:vAlign w:val="center"/>
          </w:tcPr>
          <w:p w14:paraId="6FC4B5C6" w14:textId="77777777" w:rsidR="002B5508" w:rsidRPr="00F07FEC" w:rsidRDefault="002B5508" w:rsidP="00C16F60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Código</w:t>
            </w:r>
          </w:p>
        </w:tc>
        <w:tc>
          <w:tcPr>
            <w:tcW w:w="3127" w:type="dxa"/>
            <w:vAlign w:val="center"/>
          </w:tcPr>
          <w:p w14:paraId="687E58D3" w14:textId="77777777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FT-SW-REL-001-C12</w:t>
            </w:r>
          </w:p>
        </w:tc>
        <w:tc>
          <w:tcPr>
            <w:tcW w:w="2556" w:type="dxa"/>
            <w:shd w:val="clear" w:color="auto" w:fill="E5004C"/>
            <w:vAlign w:val="center"/>
          </w:tcPr>
          <w:p w14:paraId="52228612" w14:textId="77777777" w:rsidR="002B5508" w:rsidRPr="00F07FEC" w:rsidRDefault="002B5508" w:rsidP="00C16F60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Versión</w:t>
            </w:r>
          </w:p>
        </w:tc>
        <w:tc>
          <w:tcPr>
            <w:tcW w:w="2556" w:type="dxa"/>
            <w:vAlign w:val="center"/>
          </w:tcPr>
          <w:p w14:paraId="117E3E34" w14:textId="66AD48E3" w:rsidR="002B5508" w:rsidRPr="00F07FEC" w:rsidRDefault="00CE15FF" w:rsidP="00C16F60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>
              <w:rPr>
                <w:rFonts w:ascii="Arial" w:hAnsi="Arial" w:cs="Arial"/>
                <w:sz w:val="18"/>
                <w:szCs w:val="18"/>
                <w:lang w:val="es-CO"/>
              </w:rPr>
              <w:t>1.0.1</w:t>
            </w:r>
          </w:p>
        </w:tc>
      </w:tr>
      <w:tr w:rsidR="002B5508" w:rsidRPr="00F07FEC" w14:paraId="161CD399" w14:textId="77777777" w:rsidTr="00C16F60">
        <w:trPr>
          <w:jc w:val="center"/>
        </w:trPr>
        <w:tc>
          <w:tcPr>
            <w:tcW w:w="1985" w:type="dxa"/>
            <w:shd w:val="clear" w:color="auto" w:fill="E5004C"/>
            <w:vAlign w:val="center"/>
          </w:tcPr>
          <w:p w14:paraId="2E701876" w14:textId="77777777" w:rsidR="002B5508" w:rsidRPr="00F07FEC" w:rsidRDefault="002B5508" w:rsidP="00C16F60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Estado</w:t>
            </w:r>
          </w:p>
        </w:tc>
        <w:tc>
          <w:tcPr>
            <w:tcW w:w="3127" w:type="dxa"/>
            <w:vAlign w:val="center"/>
          </w:tcPr>
          <w:p w14:paraId="1D6721D7" w14:textId="6A5E2E67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>
              <w:rPr>
                <w:rFonts w:ascii="Arial" w:hAnsi="Arial" w:cs="Arial"/>
                <w:sz w:val="18"/>
                <w:szCs w:val="18"/>
                <w:lang w:val="es-CO"/>
              </w:rPr>
              <w:t>Aprobado</w:t>
            </w:r>
          </w:p>
        </w:tc>
        <w:tc>
          <w:tcPr>
            <w:tcW w:w="2556" w:type="dxa"/>
            <w:shd w:val="clear" w:color="auto" w:fill="E5004C"/>
            <w:vAlign w:val="center"/>
          </w:tcPr>
          <w:p w14:paraId="1889E6B6" w14:textId="77777777" w:rsidR="002B5508" w:rsidRPr="00F07FEC" w:rsidRDefault="002B5508" w:rsidP="00C16F60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Proyecto</w:t>
            </w:r>
          </w:p>
        </w:tc>
        <w:tc>
          <w:tcPr>
            <w:tcW w:w="2556" w:type="dxa"/>
            <w:vAlign w:val="center"/>
          </w:tcPr>
          <w:p w14:paraId="7D649108" w14:textId="77777777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ADAS</w:t>
            </w:r>
          </w:p>
        </w:tc>
      </w:tr>
      <w:tr w:rsidR="002B5508" w:rsidRPr="00F07FEC" w14:paraId="1B8B2D56" w14:textId="77777777" w:rsidTr="00C16F60">
        <w:trPr>
          <w:jc w:val="center"/>
        </w:trPr>
        <w:tc>
          <w:tcPr>
            <w:tcW w:w="1985" w:type="dxa"/>
            <w:shd w:val="clear" w:color="auto" w:fill="E5004C"/>
            <w:vAlign w:val="center"/>
          </w:tcPr>
          <w:p w14:paraId="6AEE5970" w14:textId="77777777" w:rsidR="002B5508" w:rsidRPr="00F07FEC" w:rsidRDefault="002B5508" w:rsidP="00C16F60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Fecha</w:t>
            </w:r>
          </w:p>
        </w:tc>
        <w:tc>
          <w:tcPr>
            <w:tcW w:w="3127" w:type="dxa"/>
            <w:vAlign w:val="center"/>
          </w:tcPr>
          <w:p w14:paraId="54EA1B1E" w14:textId="466432FF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>
              <w:rPr>
                <w:rFonts w:ascii="Arial" w:hAnsi="Arial" w:cs="Arial"/>
                <w:sz w:val="18"/>
                <w:szCs w:val="18"/>
                <w:lang w:val="es-CO"/>
              </w:rPr>
              <w:t>02</w:t>
            </w: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/0</w:t>
            </w:r>
            <w:r>
              <w:rPr>
                <w:rFonts w:ascii="Arial" w:hAnsi="Arial" w:cs="Arial"/>
                <w:sz w:val="18"/>
                <w:szCs w:val="18"/>
                <w:lang w:val="es-CO"/>
              </w:rPr>
              <w:t>6</w:t>
            </w: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 xml:space="preserve">/2026 </w:t>
            </w:r>
          </w:p>
        </w:tc>
        <w:tc>
          <w:tcPr>
            <w:tcW w:w="2556" w:type="dxa"/>
            <w:shd w:val="clear" w:color="auto" w:fill="E5004C"/>
            <w:vAlign w:val="center"/>
          </w:tcPr>
          <w:p w14:paraId="341F2A70" w14:textId="77777777" w:rsidR="002B5508" w:rsidRPr="00F07FEC" w:rsidRDefault="002B5508" w:rsidP="00C16F60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Release / Baseline</w:t>
            </w:r>
          </w:p>
        </w:tc>
        <w:tc>
          <w:tcPr>
            <w:tcW w:w="2556" w:type="dxa"/>
            <w:vAlign w:val="center"/>
          </w:tcPr>
          <w:p w14:paraId="2AABCAAE" w14:textId="0042DB8A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1.0.</w:t>
            </w:r>
            <w:r>
              <w:rPr>
                <w:rFonts w:ascii="Arial" w:hAnsi="Arial" w:cs="Arial"/>
                <w:sz w:val="18"/>
                <w:szCs w:val="18"/>
                <w:lang w:val="es-CO"/>
              </w:rPr>
              <w:t>1</w:t>
            </w:r>
          </w:p>
        </w:tc>
      </w:tr>
    </w:tbl>
    <w:p w14:paraId="4556F197" w14:textId="77777777" w:rsidR="002B5508" w:rsidRPr="00F07FEC" w:rsidRDefault="002B5508" w:rsidP="002B5508">
      <w:pPr>
        <w:rPr>
          <w:rFonts w:ascii="Arial" w:hAnsi="Arial" w:cs="Arial"/>
          <w:sz w:val="18"/>
          <w:szCs w:val="18"/>
          <w:lang w:val="es-CO"/>
        </w:rPr>
      </w:pPr>
    </w:p>
    <w:p w14:paraId="337F1449" w14:textId="77777777" w:rsidR="002B5508" w:rsidRPr="00F07FEC" w:rsidRDefault="002B5508" w:rsidP="002B5508">
      <w:pPr>
        <w:rPr>
          <w:rFonts w:ascii="Arial" w:hAnsi="Arial" w:cs="Arial"/>
          <w:sz w:val="16"/>
          <w:szCs w:val="18"/>
          <w:lang w:val="es-CO"/>
        </w:rPr>
      </w:pPr>
      <w:r w:rsidRPr="00F07FEC">
        <w:rPr>
          <w:rFonts w:ascii="Arial" w:hAnsi="Arial" w:cs="Arial"/>
          <w:sz w:val="16"/>
          <w:szCs w:val="18"/>
          <w:lang w:val="es-CO"/>
        </w:rPr>
        <w:t>Uso: consolidar, de forma mínima y controlada, la evidencia principal de una versión liberada del software. La plantilla está diseñada para cubrir el contenido mínimo esperado en el SDP y en IEC 62304 sin añadir secciones innecesarias.</w:t>
      </w:r>
    </w:p>
    <w:p w14:paraId="2D39F39C" w14:textId="77777777" w:rsidR="002B5508" w:rsidRPr="00F07FEC" w:rsidRDefault="002B5508" w:rsidP="00F7408E">
      <w:pPr>
        <w:pStyle w:val="Ttulo1"/>
        <w:numPr>
          <w:ilvl w:val="0"/>
          <w:numId w:val="47"/>
        </w:numPr>
        <w:spacing w:before="120" w:after="60"/>
        <w:ind w:left="426"/>
        <w:rPr>
          <w:rFonts w:ascii="Arial" w:hAnsi="Arial" w:cs="Arial"/>
          <w:sz w:val="36"/>
          <w:szCs w:val="36"/>
          <w:lang w:val="es-CO"/>
        </w:rPr>
      </w:pPr>
      <w:r w:rsidRPr="00F07FEC">
        <w:rPr>
          <w:rFonts w:ascii="Arial" w:hAnsi="Arial" w:cs="Arial"/>
          <w:sz w:val="36"/>
          <w:szCs w:val="36"/>
          <w:lang w:val="es-CO"/>
        </w:rPr>
        <w:t>Identificación de la release</w:t>
      </w:r>
    </w:p>
    <w:tbl>
      <w:tblPr>
        <w:tblStyle w:val="Tablaconcuadrcula"/>
        <w:tblW w:w="0" w:type="auto"/>
        <w:jc w:val="center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ook w:val="04A0" w:firstRow="1" w:lastRow="0" w:firstColumn="1" w:lastColumn="0" w:noHBand="0" w:noVBand="1"/>
      </w:tblPr>
      <w:tblGrid>
        <w:gridCol w:w="3119"/>
        <w:gridCol w:w="7105"/>
      </w:tblGrid>
      <w:tr w:rsidR="002B5508" w:rsidRPr="00F07FEC" w14:paraId="1FEF8B03" w14:textId="77777777" w:rsidTr="00C16F60">
        <w:trPr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23437F44" w14:textId="77777777" w:rsidR="002B5508" w:rsidRPr="00F07FEC" w:rsidRDefault="002B5508" w:rsidP="00C16F60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Identificador de release</w:t>
            </w:r>
          </w:p>
        </w:tc>
        <w:tc>
          <w:tcPr>
            <w:tcW w:w="7105" w:type="dxa"/>
            <w:vAlign w:val="center"/>
          </w:tcPr>
          <w:p w14:paraId="6F761424" w14:textId="0E38BBDF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REL-ADAS-1.0.</w:t>
            </w:r>
            <w:r>
              <w:rPr>
                <w:rFonts w:ascii="Arial" w:hAnsi="Arial" w:cs="Arial"/>
                <w:sz w:val="18"/>
                <w:szCs w:val="18"/>
                <w:lang w:val="es-CO"/>
              </w:rPr>
              <w:t>1</w:t>
            </w:r>
          </w:p>
        </w:tc>
      </w:tr>
      <w:tr w:rsidR="002B5508" w:rsidRPr="00F07FEC" w14:paraId="524BA1FB" w14:textId="77777777" w:rsidTr="00C16F60">
        <w:trPr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43B4B527" w14:textId="77777777" w:rsidR="002B5508" w:rsidRPr="00F07FEC" w:rsidRDefault="002B5508" w:rsidP="00C16F60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Tipo de versión</w:t>
            </w:r>
          </w:p>
        </w:tc>
        <w:tc>
          <w:tcPr>
            <w:tcW w:w="7105" w:type="dxa"/>
            <w:vAlign w:val="center"/>
          </w:tcPr>
          <w:p w14:paraId="06966274" w14:textId="101CB799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>
              <w:rPr>
                <w:rFonts w:ascii="Arial" w:hAnsi="Arial" w:cs="Arial"/>
                <w:sz w:val="18"/>
                <w:szCs w:val="18"/>
                <w:lang w:val="es-CO"/>
              </w:rPr>
              <w:t>Patch</w:t>
            </w:r>
          </w:p>
        </w:tc>
      </w:tr>
      <w:tr w:rsidR="002B5508" w:rsidRPr="00F07FEC" w14:paraId="61D414C8" w14:textId="77777777" w:rsidTr="00C16F60">
        <w:trPr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3A91E99C" w14:textId="77777777" w:rsidR="002B5508" w:rsidRPr="00F07FEC" w:rsidRDefault="002B5508" w:rsidP="00C16F60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Estado de madurez</w:t>
            </w:r>
          </w:p>
        </w:tc>
        <w:tc>
          <w:tcPr>
            <w:tcW w:w="7105" w:type="dxa"/>
            <w:vAlign w:val="center"/>
          </w:tcPr>
          <w:p w14:paraId="0ABBCDD5" w14:textId="77777777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Gold</w:t>
            </w:r>
          </w:p>
        </w:tc>
      </w:tr>
      <w:tr w:rsidR="002B5508" w:rsidRPr="00F07FEC" w14:paraId="583CF290" w14:textId="77777777" w:rsidTr="00C16F60">
        <w:trPr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202E2389" w14:textId="77777777" w:rsidR="002B5508" w:rsidRPr="00F07FEC" w:rsidRDefault="002B5508" w:rsidP="00C16F60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Componente / alcance</w:t>
            </w:r>
          </w:p>
        </w:tc>
        <w:tc>
          <w:tcPr>
            <w:tcW w:w="7105" w:type="dxa"/>
            <w:vAlign w:val="center"/>
          </w:tcPr>
          <w:p w14:paraId="2516014F" w14:textId="77777777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Backend + Frontend</w:t>
            </w:r>
          </w:p>
        </w:tc>
      </w:tr>
      <w:tr w:rsidR="002B5508" w:rsidRPr="00F07FEC" w14:paraId="3F5F864D" w14:textId="77777777" w:rsidTr="00C16F60">
        <w:trPr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3532675D" w14:textId="77777777" w:rsidR="002B5508" w:rsidRPr="00F07FEC" w:rsidRDefault="002B5508" w:rsidP="00C16F60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Responsable técnico</w:t>
            </w:r>
          </w:p>
        </w:tc>
        <w:tc>
          <w:tcPr>
            <w:tcW w:w="7105" w:type="dxa"/>
            <w:vAlign w:val="center"/>
          </w:tcPr>
          <w:p w14:paraId="69B42796" w14:textId="77777777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Fernando Igual</w:t>
            </w:r>
          </w:p>
        </w:tc>
      </w:tr>
    </w:tbl>
    <w:p w14:paraId="4EB00586" w14:textId="77777777" w:rsidR="002B5508" w:rsidRPr="00F07FEC" w:rsidRDefault="002B5508" w:rsidP="002B5508">
      <w:pPr>
        <w:rPr>
          <w:rFonts w:ascii="Arial" w:hAnsi="Arial" w:cs="Arial"/>
          <w:sz w:val="18"/>
          <w:szCs w:val="18"/>
          <w:lang w:val="es-CO"/>
        </w:rPr>
      </w:pPr>
    </w:p>
    <w:p w14:paraId="51D0BF71" w14:textId="77777777" w:rsidR="002B5508" w:rsidRPr="00F07FEC" w:rsidRDefault="002B5508" w:rsidP="00F7408E">
      <w:pPr>
        <w:pStyle w:val="Ttulo1"/>
        <w:numPr>
          <w:ilvl w:val="0"/>
          <w:numId w:val="47"/>
        </w:numPr>
        <w:spacing w:before="120" w:after="60"/>
        <w:ind w:left="360"/>
        <w:rPr>
          <w:rFonts w:ascii="Arial" w:hAnsi="Arial" w:cs="Arial"/>
          <w:sz w:val="36"/>
          <w:szCs w:val="36"/>
          <w:lang w:val="es-CO"/>
        </w:rPr>
      </w:pPr>
      <w:r w:rsidRPr="00F07FEC">
        <w:rPr>
          <w:rFonts w:ascii="Arial" w:hAnsi="Arial" w:cs="Arial"/>
          <w:sz w:val="36"/>
          <w:szCs w:val="36"/>
          <w:lang w:val="es-CO"/>
        </w:rPr>
        <w:t>Identidad de configuración</w:t>
      </w:r>
    </w:p>
    <w:tbl>
      <w:tblPr>
        <w:tblStyle w:val="Tablaconcuadrcula"/>
        <w:tblW w:w="0" w:type="auto"/>
        <w:jc w:val="center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ook w:val="04A0" w:firstRow="1" w:lastRow="0" w:firstColumn="1" w:lastColumn="0" w:noHBand="0" w:noVBand="1"/>
      </w:tblPr>
      <w:tblGrid>
        <w:gridCol w:w="3119"/>
        <w:gridCol w:w="7105"/>
      </w:tblGrid>
      <w:tr w:rsidR="002B5508" w:rsidRPr="00F07FEC" w14:paraId="183390FF" w14:textId="77777777" w:rsidTr="00C16F60">
        <w:trPr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504D431E" w14:textId="77777777" w:rsidR="002B5508" w:rsidRPr="00F07FEC" w:rsidRDefault="002B5508" w:rsidP="00C16F60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Repositorio / tag</w:t>
            </w:r>
          </w:p>
        </w:tc>
        <w:tc>
          <w:tcPr>
            <w:tcW w:w="7105" w:type="dxa"/>
            <w:vAlign w:val="center"/>
          </w:tcPr>
          <w:p w14:paraId="3F14B369" w14:textId="6DBA8661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</w:rPr>
            </w:pPr>
            <w:r w:rsidRPr="00F07FEC">
              <w:rPr>
                <w:rFonts w:ascii="Arial" w:hAnsi="Arial" w:cs="Arial"/>
                <w:sz w:val="18"/>
                <w:szCs w:val="18"/>
              </w:rPr>
              <w:t>adas-core / adas-webdisplay – tag REL-ADAS-1.0.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B5508" w:rsidRPr="00F07FEC" w14:paraId="45D60C14" w14:textId="77777777" w:rsidTr="00C16F60">
        <w:trPr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0D4E55EA" w14:textId="77777777" w:rsidR="002B5508" w:rsidRPr="00F07FEC" w:rsidRDefault="002B5508" w:rsidP="00C16F60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Commit / hash</w:t>
            </w:r>
          </w:p>
        </w:tc>
        <w:tc>
          <w:tcPr>
            <w:tcW w:w="7105" w:type="dxa"/>
            <w:vAlign w:val="center"/>
          </w:tcPr>
          <w:p w14:paraId="1142AC3B" w14:textId="77777777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</w:rPr>
            </w:pPr>
            <w:r w:rsidRPr="00F07FEC">
              <w:rPr>
                <w:rFonts w:ascii="Arial" w:hAnsi="Arial" w:cs="Arial"/>
                <w:sz w:val="18"/>
                <w:szCs w:val="18"/>
              </w:rPr>
              <w:t>Registrado en pipeline (ci-evidence/commit-sha.txt)</w:t>
            </w:r>
          </w:p>
        </w:tc>
      </w:tr>
      <w:tr w:rsidR="002B5508" w:rsidRPr="00F7408E" w14:paraId="6A5E0424" w14:textId="77777777" w:rsidTr="00C16F60">
        <w:trPr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3F9A4165" w14:textId="77777777" w:rsidR="002B5508" w:rsidRPr="00F07FEC" w:rsidRDefault="002B5508" w:rsidP="00C16F60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Artefacto(s) liberado(s)</w:t>
            </w:r>
          </w:p>
        </w:tc>
        <w:tc>
          <w:tcPr>
            <w:tcW w:w="7105" w:type="dxa"/>
            <w:vAlign w:val="center"/>
          </w:tcPr>
          <w:p w14:paraId="1BCB8946" w14:textId="77777777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n-US"/>
              </w:rPr>
              <w:t>Imagen Docker ADAS Core + WebDisplay</w:t>
            </w:r>
          </w:p>
        </w:tc>
      </w:tr>
      <w:tr w:rsidR="002B5508" w:rsidRPr="00F07FEC" w14:paraId="52FBCFA8" w14:textId="77777777" w:rsidTr="00C16F60">
        <w:trPr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33D1BE62" w14:textId="77777777" w:rsidR="002B5508" w:rsidRPr="00F07FEC" w:rsidRDefault="002B5508" w:rsidP="00C16F60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Hash / digest de artefacto</w:t>
            </w:r>
          </w:p>
        </w:tc>
        <w:tc>
          <w:tcPr>
            <w:tcW w:w="7105" w:type="dxa"/>
            <w:vAlign w:val="center"/>
          </w:tcPr>
          <w:p w14:paraId="10817F42" w14:textId="77777777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</w:rPr>
            </w:pPr>
            <w:r w:rsidRPr="00F07FEC">
              <w:rPr>
                <w:rFonts w:ascii="Arial" w:hAnsi="Arial" w:cs="Arial"/>
                <w:sz w:val="18"/>
                <w:szCs w:val="18"/>
              </w:rPr>
              <w:t>Registrado en image-digest.txt</w:t>
            </w:r>
          </w:p>
        </w:tc>
      </w:tr>
      <w:tr w:rsidR="002B5508" w:rsidRPr="00F07FEC" w14:paraId="61BB293F" w14:textId="77777777" w:rsidTr="00C16F60">
        <w:trPr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215A4137" w14:textId="77777777" w:rsidR="002B5508" w:rsidRPr="00F07FEC" w:rsidRDefault="002B5508" w:rsidP="00C16F60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Pipeline CI/CD</w:t>
            </w:r>
          </w:p>
        </w:tc>
        <w:tc>
          <w:tcPr>
            <w:tcW w:w="7105" w:type="dxa"/>
            <w:vAlign w:val="center"/>
          </w:tcPr>
          <w:p w14:paraId="1E84A503" w14:textId="77777777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</w:rPr>
            </w:pPr>
            <w:r w:rsidRPr="00F07FEC">
              <w:rPr>
                <w:rFonts w:ascii="Arial" w:hAnsi="Arial" w:cs="Arial"/>
                <w:sz w:val="18"/>
                <w:szCs w:val="18"/>
              </w:rPr>
              <w:t>Teralevel CI</w:t>
            </w:r>
          </w:p>
        </w:tc>
      </w:tr>
      <w:tr w:rsidR="002B5508" w:rsidRPr="00F07FEC" w14:paraId="2C1AE949" w14:textId="77777777" w:rsidTr="00C16F60">
        <w:trPr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642A48D3" w14:textId="77777777" w:rsidR="002B5508" w:rsidRPr="00F07FEC" w:rsidRDefault="002B5508" w:rsidP="00C16F60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Fecha / hora de build</w:t>
            </w:r>
          </w:p>
        </w:tc>
        <w:tc>
          <w:tcPr>
            <w:tcW w:w="7105" w:type="dxa"/>
            <w:vAlign w:val="center"/>
          </w:tcPr>
          <w:p w14:paraId="4538B8EB" w14:textId="77777777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</w:rPr>
            </w:pPr>
            <w:r w:rsidRPr="00F07FEC">
              <w:rPr>
                <w:rFonts w:ascii="Arial" w:hAnsi="Arial" w:cs="Arial"/>
                <w:sz w:val="18"/>
                <w:szCs w:val="18"/>
              </w:rPr>
              <w:t>Registrado en build-time.txt</w:t>
            </w:r>
          </w:p>
        </w:tc>
      </w:tr>
    </w:tbl>
    <w:p w14:paraId="1F746E29" w14:textId="77777777" w:rsidR="002B5508" w:rsidRPr="00F07FEC" w:rsidRDefault="002B5508" w:rsidP="002B5508">
      <w:pPr>
        <w:rPr>
          <w:rFonts w:ascii="Arial" w:hAnsi="Arial" w:cs="Arial"/>
          <w:sz w:val="18"/>
          <w:szCs w:val="18"/>
          <w:lang w:val="es-CO"/>
        </w:rPr>
      </w:pPr>
    </w:p>
    <w:p w14:paraId="50B2F02A" w14:textId="77777777" w:rsidR="002B5508" w:rsidRPr="00F07FEC" w:rsidRDefault="002B5508" w:rsidP="00F7408E">
      <w:pPr>
        <w:pStyle w:val="Ttulo1"/>
        <w:numPr>
          <w:ilvl w:val="0"/>
          <w:numId w:val="47"/>
        </w:numPr>
        <w:spacing w:before="120" w:after="60"/>
        <w:ind w:left="360"/>
        <w:rPr>
          <w:rFonts w:ascii="Arial" w:hAnsi="Arial" w:cs="Arial"/>
          <w:sz w:val="36"/>
          <w:szCs w:val="36"/>
          <w:lang w:val="es-CO"/>
        </w:rPr>
      </w:pPr>
      <w:r w:rsidRPr="00F07FEC">
        <w:rPr>
          <w:rFonts w:ascii="Arial" w:hAnsi="Arial" w:cs="Arial"/>
          <w:sz w:val="36"/>
          <w:szCs w:val="36"/>
          <w:lang w:val="es-CO"/>
        </w:rPr>
        <w:t>Referencias documentales mínimas</w:t>
      </w:r>
    </w:p>
    <w:tbl>
      <w:tblPr>
        <w:tblStyle w:val="Tablaconcuadrcula"/>
        <w:tblW w:w="0" w:type="auto"/>
        <w:jc w:val="center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ook w:val="04A0" w:firstRow="1" w:lastRow="0" w:firstColumn="1" w:lastColumn="0" w:noHBand="0" w:noVBand="1"/>
      </w:tblPr>
      <w:tblGrid>
        <w:gridCol w:w="3408"/>
        <w:gridCol w:w="3408"/>
        <w:gridCol w:w="3408"/>
      </w:tblGrid>
      <w:tr w:rsidR="002B5508" w:rsidRPr="00F07FEC" w14:paraId="04126EAD" w14:textId="77777777" w:rsidTr="00C16F60">
        <w:trPr>
          <w:jc w:val="center"/>
        </w:trPr>
        <w:tc>
          <w:tcPr>
            <w:tcW w:w="3408" w:type="dxa"/>
            <w:shd w:val="clear" w:color="auto" w:fill="E5004C"/>
          </w:tcPr>
          <w:p w14:paraId="7BB449DB" w14:textId="77777777" w:rsidR="002B5508" w:rsidRPr="00F07FEC" w:rsidRDefault="002B5508" w:rsidP="00C16F60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Artefacto</w:t>
            </w:r>
          </w:p>
        </w:tc>
        <w:tc>
          <w:tcPr>
            <w:tcW w:w="3408" w:type="dxa"/>
            <w:shd w:val="clear" w:color="auto" w:fill="E5004C"/>
          </w:tcPr>
          <w:p w14:paraId="4E824527" w14:textId="77777777" w:rsidR="002B5508" w:rsidRPr="00F07FEC" w:rsidRDefault="002B5508" w:rsidP="00C16F60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Versión / referencia</w:t>
            </w:r>
          </w:p>
        </w:tc>
        <w:tc>
          <w:tcPr>
            <w:tcW w:w="3408" w:type="dxa"/>
            <w:shd w:val="clear" w:color="auto" w:fill="E5004C"/>
          </w:tcPr>
          <w:p w14:paraId="76A3C6E6" w14:textId="77777777" w:rsidR="002B5508" w:rsidRPr="00F07FEC" w:rsidRDefault="002B5508" w:rsidP="00C16F60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Observaciones</w:t>
            </w:r>
          </w:p>
        </w:tc>
      </w:tr>
      <w:tr w:rsidR="002B5508" w:rsidRPr="00F07FEC" w14:paraId="3EE72D66" w14:textId="77777777" w:rsidTr="00C16F60">
        <w:trPr>
          <w:jc w:val="center"/>
        </w:trPr>
        <w:tc>
          <w:tcPr>
            <w:tcW w:w="3408" w:type="dxa"/>
          </w:tcPr>
          <w:p w14:paraId="522CA5E8" w14:textId="77777777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UR/PRD baseline</w:t>
            </w:r>
          </w:p>
        </w:tc>
        <w:tc>
          <w:tcPr>
            <w:tcW w:w="3408" w:type="dxa"/>
          </w:tcPr>
          <w:p w14:paraId="15E5A4ED" w14:textId="77777777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Baseline 1.0</w:t>
            </w:r>
          </w:p>
        </w:tc>
        <w:tc>
          <w:tcPr>
            <w:tcW w:w="3408" w:type="dxa"/>
          </w:tcPr>
          <w:p w14:paraId="25F4E44D" w14:textId="77777777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Requisitos definidos</w:t>
            </w:r>
          </w:p>
        </w:tc>
      </w:tr>
      <w:tr w:rsidR="002B5508" w:rsidRPr="00F07FEC" w14:paraId="4B389F38" w14:textId="77777777" w:rsidTr="00C16F60">
        <w:trPr>
          <w:jc w:val="center"/>
        </w:trPr>
        <w:tc>
          <w:tcPr>
            <w:tcW w:w="3408" w:type="dxa"/>
          </w:tcPr>
          <w:p w14:paraId="45C56A36" w14:textId="77777777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SRS baseline</w:t>
            </w:r>
          </w:p>
        </w:tc>
        <w:tc>
          <w:tcPr>
            <w:tcW w:w="3408" w:type="dxa"/>
          </w:tcPr>
          <w:p w14:paraId="41887062" w14:textId="77777777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Baseline 1.0</w:t>
            </w:r>
          </w:p>
        </w:tc>
        <w:tc>
          <w:tcPr>
            <w:tcW w:w="3408" w:type="dxa"/>
          </w:tcPr>
          <w:p w14:paraId="2A4C467B" w14:textId="77777777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Especificación completa</w:t>
            </w:r>
          </w:p>
        </w:tc>
      </w:tr>
      <w:tr w:rsidR="002B5508" w:rsidRPr="00F07FEC" w14:paraId="716B9856" w14:textId="77777777" w:rsidTr="00C16F60">
        <w:trPr>
          <w:jc w:val="center"/>
        </w:trPr>
        <w:tc>
          <w:tcPr>
            <w:tcW w:w="3408" w:type="dxa"/>
          </w:tcPr>
          <w:p w14:paraId="56410C92" w14:textId="77777777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Anexo A trazabilidad</w:t>
            </w:r>
          </w:p>
        </w:tc>
        <w:tc>
          <w:tcPr>
            <w:tcW w:w="3408" w:type="dxa"/>
          </w:tcPr>
          <w:p w14:paraId="188C2617" w14:textId="77777777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Matriz trazabilidad v1.0</w:t>
            </w:r>
          </w:p>
        </w:tc>
        <w:tc>
          <w:tcPr>
            <w:tcW w:w="3408" w:type="dxa"/>
          </w:tcPr>
          <w:p w14:paraId="539E0D28" w14:textId="77777777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 xml:space="preserve">UR -&gt; SRS -&gt; VER </w:t>
            </w:r>
          </w:p>
        </w:tc>
      </w:tr>
      <w:tr w:rsidR="002B5508" w:rsidRPr="00F07FEC" w14:paraId="1AB7DD77" w14:textId="77777777" w:rsidTr="00C16F60">
        <w:trPr>
          <w:jc w:val="center"/>
        </w:trPr>
        <w:tc>
          <w:tcPr>
            <w:tcW w:w="3408" w:type="dxa"/>
          </w:tcPr>
          <w:p w14:paraId="47C00F28" w14:textId="77777777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RMF / archivo de riesgos</w:t>
            </w:r>
          </w:p>
        </w:tc>
        <w:tc>
          <w:tcPr>
            <w:tcW w:w="3408" w:type="dxa"/>
          </w:tcPr>
          <w:p w14:paraId="2E124B5F" w14:textId="232EE52C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RMF v1.0</w:t>
            </w:r>
            <w:r>
              <w:rPr>
                <w:rFonts w:ascii="Arial" w:hAnsi="Arial" w:cs="Arial"/>
                <w:sz w:val="18"/>
                <w:szCs w:val="18"/>
                <w:lang w:val="es-CO"/>
              </w:rPr>
              <w:t>.0</w:t>
            </w:r>
          </w:p>
        </w:tc>
        <w:tc>
          <w:tcPr>
            <w:tcW w:w="3408" w:type="dxa"/>
          </w:tcPr>
          <w:p w14:paraId="0EE24D30" w14:textId="77777777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Sin riesgo clínico</w:t>
            </w:r>
          </w:p>
        </w:tc>
      </w:tr>
      <w:tr w:rsidR="002B5508" w:rsidRPr="00F07FEC" w14:paraId="65349485" w14:textId="77777777" w:rsidTr="00C16F60">
        <w:trPr>
          <w:jc w:val="center"/>
        </w:trPr>
        <w:tc>
          <w:tcPr>
            <w:tcW w:w="3408" w:type="dxa"/>
          </w:tcPr>
          <w:p w14:paraId="1AB7EC75" w14:textId="77777777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SBOM</w:t>
            </w:r>
          </w:p>
        </w:tc>
        <w:tc>
          <w:tcPr>
            <w:tcW w:w="3408" w:type="dxa"/>
          </w:tcPr>
          <w:p w14:paraId="1CF71042" w14:textId="77777777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</w:rPr>
            </w:pPr>
            <w:r w:rsidRPr="00F07FEC">
              <w:rPr>
                <w:rFonts w:ascii="Arial" w:hAnsi="Arial" w:cs="Arial"/>
                <w:sz w:val="18"/>
                <w:szCs w:val="18"/>
              </w:rPr>
              <w:t>sbom-cyclonedx.json / sbom-spdx.json</w:t>
            </w:r>
          </w:p>
        </w:tc>
        <w:tc>
          <w:tcPr>
            <w:tcW w:w="3408" w:type="dxa"/>
          </w:tcPr>
          <w:p w14:paraId="4D377FF4" w14:textId="77777777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Generado en pipeline</w:t>
            </w:r>
          </w:p>
        </w:tc>
      </w:tr>
      <w:tr w:rsidR="002B5508" w:rsidRPr="00F07FEC" w14:paraId="491761CD" w14:textId="77777777" w:rsidTr="00C16F60">
        <w:trPr>
          <w:jc w:val="center"/>
        </w:trPr>
        <w:tc>
          <w:tcPr>
            <w:tcW w:w="3408" w:type="dxa"/>
          </w:tcPr>
          <w:p w14:paraId="2D32AD33" w14:textId="77777777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Notas de versión</w:t>
            </w:r>
          </w:p>
        </w:tc>
        <w:tc>
          <w:tcPr>
            <w:tcW w:w="3408" w:type="dxa"/>
          </w:tcPr>
          <w:p w14:paraId="0C2B532D" w14:textId="3BB0C3A3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</w:rPr>
            </w:pPr>
            <w:r w:rsidRPr="00F07FEC">
              <w:rPr>
                <w:rFonts w:ascii="Arial" w:hAnsi="Arial" w:cs="Arial"/>
                <w:sz w:val="18"/>
                <w:szCs w:val="18"/>
              </w:rPr>
              <w:t>Release Notes REL-ADAS-1.0.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408" w:type="dxa"/>
          </w:tcPr>
          <w:p w14:paraId="75228A0F" w14:textId="75A13EE8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Incluye mejoras</w:t>
            </w:r>
          </w:p>
        </w:tc>
      </w:tr>
    </w:tbl>
    <w:p w14:paraId="210FD529" w14:textId="77777777" w:rsidR="002B5508" w:rsidRPr="00F07FEC" w:rsidRDefault="002B5508" w:rsidP="002B5508">
      <w:pPr>
        <w:rPr>
          <w:rFonts w:ascii="Arial" w:hAnsi="Arial" w:cs="Arial"/>
          <w:sz w:val="18"/>
          <w:szCs w:val="18"/>
          <w:lang w:val="es-CO"/>
        </w:rPr>
      </w:pPr>
    </w:p>
    <w:p w14:paraId="777137A5" w14:textId="77777777" w:rsidR="002B5508" w:rsidRPr="00F07FEC" w:rsidRDefault="002B5508" w:rsidP="00F7408E">
      <w:pPr>
        <w:pStyle w:val="Ttulo1"/>
        <w:numPr>
          <w:ilvl w:val="0"/>
          <w:numId w:val="47"/>
        </w:numPr>
        <w:spacing w:before="120" w:after="60"/>
        <w:ind w:left="360"/>
        <w:rPr>
          <w:rFonts w:ascii="Arial" w:hAnsi="Arial" w:cs="Arial"/>
          <w:sz w:val="36"/>
          <w:szCs w:val="36"/>
          <w:lang w:val="es-CO"/>
        </w:rPr>
      </w:pPr>
      <w:r w:rsidRPr="00F07FEC">
        <w:rPr>
          <w:rFonts w:ascii="Arial" w:hAnsi="Arial" w:cs="Arial"/>
          <w:sz w:val="36"/>
          <w:szCs w:val="36"/>
          <w:lang w:val="es-CO"/>
        </w:rPr>
        <w:lastRenderedPageBreak/>
        <w:t>Resumen ejecutivo de verificación</w:t>
      </w:r>
    </w:p>
    <w:tbl>
      <w:tblPr>
        <w:tblStyle w:val="Tablaconcuadrcula"/>
        <w:tblW w:w="0" w:type="auto"/>
        <w:jc w:val="center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ook w:val="04A0" w:firstRow="1" w:lastRow="0" w:firstColumn="1" w:lastColumn="0" w:noHBand="0" w:noVBand="1"/>
      </w:tblPr>
      <w:tblGrid>
        <w:gridCol w:w="3119"/>
        <w:gridCol w:w="7105"/>
      </w:tblGrid>
      <w:tr w:rsidR="002B5508" w:rsidRPr="00F7408E" w14:paraId="11AA3DAA" w14:textId="77777777" w:rsidTr="00C16F60">
        <w:trPr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4D70A628" w14:textId="77777777" w:rsidR="002B5508" w:rsidRPr="00F07FEC" w:rsidRDefault="002B5508" w:rsidP="00C16F60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Unidad</w:t>
            </w:r>
          </w:p>
        </w:tc>
        <w:tc>
          <w:tcPr>
            <w:tcW w:w="7105" w:type="dxa"/>
            <w:vAlign w:val="center"/>
          </w:tcPr>
          <w:p w14:paraId="75A3380D" w14:textId="77777777" w:rsidR="002B5508" w:rsidRPr="00C16F60" w:rsidRDefault="002B5508" w:rsidP="00C16F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6F60">
              <w:rPr>
                <w:rFonts w:ascii="Arial" w:hAnsi="Arial" w:cs="Arial"/>
                <w:sz w:val="18"/>
                <w:szCs w:val="18"/>
                <w:lang w:val="en-US"/>
              </w:rPr>
              <w:t>Ejecutadas: OK  PASS: OK  FAIL: 0</w:t>
            </w:r>
          </w:p>
        </w:tc>
      </w:tr>
      <w:tr w:rsidR="002B5508" w:rsidRPr="00F7408E" w14:paraId="2B2A3A1F" w14:textId="77777777" w:rsidTr="00C16F60">
        <w:trPr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4B0C6ECF" w14:textId="77777777" w:rsidR="002B5508" w:rsidRPr="00F07FEC" w:rsidRDefault="002B5508" w:rsidP="00C16F60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Integración</w:t>
            </w:r>
          </w:p>
        </w:tc>
        <w:tc>
          <w:tcPr>
            <w:tcW w:w="7105" w:type="dxa"/>
            <w:vAlign w:val="center"/>
          </w:tcPr>
          <w:p w14:paraId="3703E30D" w14:textId="77777777" w:rsidR="002B5508" w:rsidRPr="00C16F60" w:rsidRDefault="002B5508" w:rsidP="00C16F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6F60">
              <w:rPr>
                <w:rFonts w:ascii="Arial" w:hAnsi="Arial" w:cs="Arial"/>
                <w:sz w:val="18"/>
                <w:szCs w:val="18"/>
                <w:lang w:val="en-US"/>
              </w:rPr>
              <w:t>Ejecutadas: OK  PASS: OK  FAIL: 0</w:t>
            </w:r>
          </w:p>
        </w:tc>
      </w:tr>
      <w:tr w:rsidR="002B5508" w:rsidRPr="00F7408E" w14:paraId="02E993DE" w14:textId="77777777" w:rsidTr="00C16F60">
        <w:trPr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0E048D48" w14:textId="77777777" w:rsidR="002B5508" w:rsidRPr="00F07FEC" w:rsidRDefault="002B5508" w:rsidP="00C16F60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Sistema</w:t>
            </w:r>
          </w:p>
        </w:tc>
        <w:tc>
          <w:tcPr>
            <w:tcW w:w="7105" w:type="dxa"/>
            <w:vAlign w:val="center"/>
          </w:tcPr>
          <w:p w14:paraId="5FACCAB6" w14:textId="77777777" w:rsidR="002B5508" w:rsidRPr="00C16F60" w:rsidRDefault="002B5508" w:rsidP="00C16F6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6F60">
              <w:rPr>
                <w:rFonts w:ascii="Arial" w:hAnsi="Arial" w:cs="Arial"/>
                <w:sz w:val="18"/>
                <w:szCs w:val="18"/>
                <w:lang w:val="en-US"/>
              </w:rPr>
              <w:t>Ejecutadas: OK  PASS: OK  FAIL: 0</w:t>
            </w:r>
          </w:p>
        </w:tc>
      </w:tr>
      <w:tr w:rsidR="002B5508" w:rsidRPr="00F07FEC" w14:paraId="7F7224D9" w14:textId="77777777" w:rsidTr="00C16F60">
        <w:trPr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55DA66C4" w14:textId="77777777" w:rsidR="002B5508" w:rsidRPr="00F07FEC" w:rsidRDefault="002B5508" w:rsidP="00C16F60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Seguridad / ciberseguridad</w:t>
            </w:r>
          </w:p>
        </w:tc>
        <w:tc>
          <w:tcPr>
            <w:tcW w:w="7105" w:type="dxa"/>
            <w:vAlign w:val="center"/>
          </w:tcPr>
          <w:p w14:paraId="36A5531C" w14:textId="77777777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Ejecutadas: OK  Hallazgos abiertos: 0</w:t>
            </w:r>
          </w:p>
        </w:tc>
      </w:tr>
      <w:tr w:rsidR="002B5508" w:rsidRPr="00F07FEC" w14:paraId="4B673C35" w14:textId="77777777" w:rsidTr="00C16F60">
        <w:trPr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58FC8434" w14:textId="77777777" w:rsidR="002B5508" w:rsidRPr="00F07FEC" w:rsidRDefault="002B5508" w:rsidP="00C16F60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Conclusión de verificación</w:t>
            </w:r>
          </w:p>
        </w:tc>
        <w:tc>
          <w:tcPr>
            <w:tcW w:w="7105" w:type="dxa"/>
            <w:vAlign w:val="center"/>
          </w:tcPr>
          <w:p w14:paraId="6A68A3F7" w14:textId="77777777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Apta</w:t>
            </w:r>
          </w:p>
        </w:tc>
      </w:tr>
    </w:tbl>
    <w:p w14:paraId="527D924C" w14:textId="77777777" w:rsidR="002B5508" w:rsidRPr="00F07FEC" w:rsidRDefault="002B5508" w:rsidP="002B5508">
      <w:pPr>
        <w:rPr>
          <w:rFonts w:ascii="Arial" w:hAnsi="Arial" w:cs="Arial"/>
          <w:sz w:val="18"/>
          <w:szCs w:val="18"/>
          <w:lang w:val="es-CO"/>
        </w:rPr>
      </w:pPr>
    </w:p>
    <w:p w14:paraId="36624DAB" w14:textId="77777777" w:rsidR="002B5508" w:rsidRPr="00F07FEC" w:rsidRDefault="002B5508" w:rsidP="00F7408E">
      <w:pPr>
        <w:pStyle w:val="Ttulo1"/>
        <w:numPr>
          <w:ilvl w:val="0"/>
          <w:numId w:val="47"/>
        </w:numPr>
        <w:spacing w:before="120" w:after="60"/>
        <w:ind w:left="360"/>
        <w:rPr>
          <w:rFonts w:ascii="Arial" w:hAnsi="Arial" w:cs="Arial"/>
          <w:sz w:val="36"/>
          <w:szCs w:val="36"/>
          <w:lang w:val="es-CO"/>
        </w:rPr>
      </w:pPr>
      <w:r w:rsidRPr="00F07FEC">
        <w:rPr>
          <w:rFonts w:ascii="Arial" w:hAnsi="Arial" w:cs="Arial"/>
          <w:sz w:val="36"/>
          <w:szCs w:val="36"/>
          <w:lang w:val="es-CO"/>
        </w:rPr>
        <w:t>Riesgos, ciberseguridad e issues abiertos</w:t>
      </w:r>
    </w:p>
    <w:tbl>
      <w:tblPr>
        <w:tblStyle w:val="Tablaconcuadrcula"/>
        <w:tblW w:w="0" w:type="auto"/>
        <w:jc w:val="center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ook w:val="04A0" w:firstRow="1" w:lastRow="0" w:firstColumn="1" w:lastColumn="0" w:noHBand="0" w:noVBand="1"/>
      </w:tblPr>
      <w:tblGrid>
        <w:gridCol w:w="3119"/>
        <w:gridCol w:w="7105"/>
      </w:tblGrid>
      <w:tr w:rsidR="002B5508" w:rsidRPr="00F07FEC" w14:paraId="077179AE" w14:textId="77777777" w:rsidTr="00C16F60">
        <w:trPr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744A6DB6" w14:textId="77777777" w:rsidR="002B5508" w:rsidRPr="00F07FEC" w:rsidRDefault="002B5508" w:rsidP="00C16F60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RISK / controles afectados</w:t>
            </w:r>
          </w:p>
        </w:tc>
        <w:tc>
          <w:tcPr>
            <w:tcW w:w="7105" w:type="dxa"/>
            <w:vAlign w:val="center"/>
          </w:tcPr>
          <w:p w14:paraId="665FE217" w14:textId="77777777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</w:rPr>
            </w:pPr>
            <w:r w:rsidRPr="00F07FEC">
              <w:rPr>
                <w:rFonts w:ascii="Arial" w:hAnsi="Arial" w:cs="Arial"/>
                <w:sz w:val="18"/>
                <w:szCs w:val="18"/>
              </w:rPr>
              <w:t>Ninguno relevante (sin impacto clínico)</w:t>
            </w:r>
          </w:p>
        </w:tc>
      </w:tr>
      <w:tr w:rsidR="002B5508" w:rsidRPr="00F07FEC" w14:paraId="7FF2BF4B" w14:textId="77777777" w:rsidTr="00C16F60">
        <w:trPr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2755BC37" w14:textId="77777777" w:rsidR="002B5508" w:rsidRPr="00F07FEC" w:rsidRDefault="002B5508" w:rsidP="00C16F60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Vulnerabilidades conocidas</w:t>
            </w:r>
          </w:p>
        </w:tc>
        <w:tc>
          <w:tcPr>
            <w:tcW w:w="7105" w:type="dxa"/>
            <w:vAlign w:val="center"/>
          </w:tcPr>
          <w:p w14:paraId="1F223FB5" w14:textId="77777777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</w:rPr>
            </w:pPr>
            <w:r w:rsidRPr="00F07FEC">
              <w:rPr>
                <w:rFonts w:ascii="Arial" w:hAnsi="Arial" w:cs="Arial"/>
                <w:sz w:val="18"/>
                <w:szCs w:val="18"/>
              </w:rPr>
              <w:t>Ninguna crítica; dependencias monitorizadas mediante SBOM</w:t>
            </w:r>
          </w:p>
        </w:tc>
      </w:tr>
      <w:tr w:rsidR="002B5508" w:rsidRPr="00F07FEC" w14:paraId="79FEAB28" w14:textId="77777777" w:rsidTr="00C16F60">
        <w:trPr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1EA19776" w14:textId="77777777" w:rsidR="002B5508" w:rsidRPr="00F07FEC" w:rsidRDefault="002B5508" w:rsidP="00C16F60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Issues abiertos aceptados</w:t>
            </w:r>
          </w:p>
        </w:tc>
        <w:tc>
          <w:tcPr>
            <w:tcW w:w="7105" w:type="dxa"/>
            <w:vAlign w:val="center"/>
          </w:tcPr>
          <w:p w14:paraId="383C3D0B" w14:textId="77777777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No</w:t>
            </w:r>
          </w:p>
        </w:tc>
      </w:tr>
      <w:tr w:rsidR="002B5508" w:rsidRPr="00F07FEC" w14:paraId="42B04DF0" w14:textId="77777777" w:rsidTr="00C16F60">
        <w:trPr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39F90768" w14:textId="77777777" w:rsidR="002B5508" w:rsidRPr="00F07FEC" w:rsidRDefault="002B5508" w:rsidP="00C16F60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Justificación de aceptabilidad</w:t>
            </w:r>
          </w:p>
        </w:tc>
        <w:tc>
          <w:tcPr>
            <w:tcW w:w="7105" w:type="dxa"/>
            <w:vAlign w:val="center"/>
          </w:tcPr>
          <w:p w14:paraId="219DED96" w14:textId="77777777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Sistema informativo sin lógica clínica; riesgos controlados</w:t>
            </w:r>
          </w:p>
        </w:tc>
      </w:tr>
    </w:tbl>
    <w:p w14:paraId="00AABDBE" w14:textId="77777777" w:rsidR="002B5508" w:rsidRPr="00F07FEC" w:rsidRDefault="002B5508" w:rsidP="002B5508">
      <w:pPr>
        <w:rPr>
          <w:rFonts w:ascii="Arial" w:hAnsi="Arial" w:cs="Arial"/>
          <w:sz w:val="18"/>
          <w:szCs w:val="18"/>
          <w:lang w:val="es-CO"/>
        </w:rPr>
      </w:pPr>
    </w:p>
    <w:p w14:paraId="313DD56D" w14:textId="0AC236D9" w:rsidR="002B5508" w:rsidRPr="00F07FEC" w:rsidRDefault="002B5508" w:rsidP="00F7408E">
      <w:pPr>
        <w:pStyle w:val="Ttulo1"/>
        <w:numPr>
          <w:ilvl w:val="0"/>
          <w:numId w:val="47"/>
        </w:numPr>
        <w:spacing w:before="120" w:after="60"/>
        <w:ind w:left="426"/>
        <w:rPr>
          <w:rFonts w:ascii="Arial" w:hAnsi="Arial" w:cs="Arial"/>
          <w:sz w:val="36"/>
          <w:szCs w:val="36"/>
          <w:lang w:val="es-CO"/>
        </w:rPr>
      </w:pPr>
      <w:r w:rsidRPr="00F07FEC">
        <w:rPr>
          <w:rFonts w:ascii="Arial" w:hAnsi="Arial" w:cs="Arial"/>
          <w:sz w:val="36"/>
          <w:szCs w:val="36"/>
          <w:lang w:val="es-CO"/>
        </w:rPr>
        <w:t>Aprobación de salida</w:t>
      </w:r>
    </w:p>
    <w:tbl>
      <w:tblPr>
        <w:tblStyle w:val="Tablaconcuadrcula"/>
        <w:tblW w:w="0" w:type="auto"/>
        <w:jc w:val="center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ook w:val="04A0" w:firstRow="1" w:lastRow="0" w:firstColumn="1" w:lastColumn="0" w:noHBand="0" w:noVBand="1"/>
      </w:tblPr>
      <w:tblGrid>
        <w:gridCol w:w="3119"/>
        <w:gridCol w:w="2196"/>
        <w:gridCol w:w="2340"/>
        <w:gridCol w:w="2569"/>
      </w:tblGrid>
      <w:tr w:rsidR="002B5508" w:rsidRPr="00F07FEC" w14:paraId="6B4087B9" w14:textId="77777777" w:rsidTr="00C16F60">
        <w:trPr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2C31814E" w14:textId="77777777" w:rsidR="002B5508" w:rsidRPr="00F07FEC" w:rsidRDefault="002B5508" w:rsidP="00C16F60">
            <w:pPr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</w:pPr>
          </w:p>
        </w:tc>
        <w:tc>
          <w:tcPr>
            <w:tcW w:w="2196" w:type="dxa"/>
            <w:tcBorders>
              <w:right w:val="single" w:sz="4" w:space="0" w:color="auto"/>
            </w:tcBorders>
            <w:shd w:val="clear" w:color="auto" w:fill="E5004C"/>
            <w:vAlign w:val="center"/>
          </w:tcPr>
          <w:p w14:paraId="023A4FFD" w14:textId="77777777" w:rsidR="002B5508" w:rsidRPr="00F07FEC" w:rsidRDefault="002B5508" w:rsidP="00C16F60">
            <w:pP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s-CO"/>
              </w:rPr>
              <w:t>Nombre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E5004C"/>
            <w:vAlign w:val="center"/>
          </w:tcPr>
          <w:p w14:paraId="121B530D" w14:textId="77777777" w:rsidR="002B5508" w:rsidRPr="00F07FEC" w:rsidRDefault="002B5508" w:rsidP="00C16F60">
            <w:pP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s-CO"/>
              </w:rPr>
              <w:t>Firma</w:t>
            </w:r>
          </w:p>
        </w:tc>
        <w:tc>
          <w:tcPr>
            <w:tcW w:w="2569" w:type="dxa"/>
            <w:tcBorders>
              <w:left w:val="single" w:sz="4" w:space="0" w:color="auto"/>
            </w:tcBorders>
            <w:shd w:val="clear" w:color="auto" w:fill="E5004C"/>
            <w:vAlign w:val="center"/>
          </w:tcPr>
          <w:p w14:paraId="3D4DC30C" w14:textId="77777777" w:rsidR="002B5508" w:rsidRPr="00F07FEC" w:rsidRDefault="002B5508" w:rsidP="00C16F60">
            <w:pP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s-CO"/>
              </w:rPr>
              <w:t>Fecha</w:t>
            </w:r>
          </w:p>
        </w:tc>
      </w:tr>
      <w:tr w:rsidR="002B5508" w:rsidRPr="00F07FEC" w14:paraId="487A9DE4" w14:textId="77777777" w:rsidTr="00C16F60">
        <w:trPr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25A3BCFE" w14:textId="77777777" w:rsidR="002B5508" w:rsidRPr="00F07FEC" w:rsidRDefault="002B5508" w:rsidP="00C16F60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QA</w:t>
            </w:r>
          </w:p>
        </w:tc>
        <w:tc>
          <w:tcPr>
            <w:tcW w:w="2196" w:type="dxa"/>
            <w:tcBorders>
              <w:right w:val="single" w:sz="4" w:space="0" w:color="auto"/>
            </w:tcBorders>
            <w:vAlign w:val="center"/>
          </w:tcPr>
          <w:p w14:paraId="15962E9F" w14:textId="77777777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Líder Julián Rojas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75524" w14:textId="77777777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Soporte digital</w:t>
            </w:r>
          </w:p>
        </w:tc>
        <w:tc>
          <w:tcPr>
            <w:tcW w:w="2569" w:type="dxa"/>
            <w:tcBorders>
              <w:left w:val="single" w:sz="4" w:space="0" w:color="auto"/>
            </w:tcBorders>
            <w:vAlign w:val="center"/>
          </w:tcPr>
          <w:p w14:paraId="0BDA1595" w14:textId="77777777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29/04/2026</w:t>
            </w:r>
          </w:p>
        </w:tc>
      </w:tr>
      <w:tr w:rsidR="002B5508" w:rsidRPr="00F07FEC" w14:paraId="0DF680E2" w14:textId="77777777" w:rsidTr="00C16F60">
        <w:trPr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2308067A" w14:textId="77777777" w:rsidR="002B5508" w:rsidRPr="00F07FEC" w:rsidRDefault="002B5508" w:rsidP="00C16F60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RA (si aplica)</w:t>
            </w:r>
          </w:p>
        </w:tc>
        <w:tc>
          <w:tcPr>
            <w:tcW w:w="2196" w:type="dxa"/>
            <w:tcBorders>
              <w:right w:val="single" w:sz="4" w:space="0" w:color="auto"/>
            </w:tcBorders>
            <w:vAlign w:val="center"/>
          </w:tcPr>
          <w:p w14:paraId="05ED3736" w14:textId="77777777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Darío Ramos</w:t>
            </w: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BD1A1" w14:textId="77777777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Soporte digital</w:t>
            </w:r>
          </w:p>
        </w:tc>
        <w:tc>
          <w:tcPr>
            <w:tcW w:w="2569" w:type="dxa"/>
            <w:tcBorders>
              <w:left w:val="single" w:sz="4" w:space="0" w:color="auto"/>
            </w:tcBorders>
            <w:vAlign w:val="center"/>
          </w:tcPr>
          <w:p w14:paraId="5B560479" w14:textId="77777777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sz w:val="18"/>
                <w:szCs w:val="18"/>
                <w:lang w:val="es-CO"/>
              </w:rPr>
              <w:t>29/04/2026</w:t>
            </w:r>
          </w:p>
        </w:tc>
      </w:tr>
      <w:tr w:rsidR="002B5508" w:rsidRPr="00F07FEC" w14:paraId="0856DB89" w14:textId="77777777" w:rsidTr="00C16F60">
        <w:trPr>
          <w:trHeight w:val="227"/>
          <w:jc w:val="center"/>
        </w:trPr>
        <w:tc>
          <w:tcPr>
            <w:tcW w:w="3119" w:type="dxa"/>
            <w:shd w:val="clear" w:color="auto" w:fill="E5004C"/>
            <w:vAlign w:val="center"/>
          </w:tcPr>
          <w:p w14:paraId="44BB194C" w14:textId="77777777" w:rsidR="002B5508" w:rsidRPr="00F07FEC" w:rsidRDefault="002B5508" w:rsidP="00C16F60">
            <w:pPr>
              <w:rPr>
                <w:rFonts w:ascii="Arial" w:hAnsi="Arial" w:cs="Arial"/>
                <w:color w:val="FFFFFF" w:themeColor="background1"/>
                <w:sz w:val="18"/>
                <w:szCs w:val="18"/>
                <w:lang w:val="es-CO"/>
              </w:rPr>
            </w:pPr>
            <w:r w:rsidRPr="00F07FEC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s-CO"/>
              </w:rPr>
              <w:t>Observaciones finales</w:t>
            </w:r>
          </w:p>
        </w:tc>
        <w:tc>
          <w:tcPr>
            <w:tcW w:w="2196" w:type="dxa"/>
            <w:tcBorders>
              <w:right w:val="single" w:sz="4" w:space="0" w:color="auto"/>
            </w:tcBorders>
            <w:vAlign w:val="center"/>
          </w:tcPr>
          <w:p w14:paraId="58C63F1E" w14:textId="77777777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</w:p>
        </w:tc>
        <w:tc>
          <w:tcPr>
            <w:tcW w:w="2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038D1" w14:textId="77777777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</w:p>
        </w:tc>
        <w:tc>
          <w:tcPr>
            <w:tcW w:w="2569" w:type="dxa"/>
            <w:tcBorders>
              <w:left w:val="single" w:sz="4" w:space="0" w:color="auto"/>
            </w:tcBorders>
            <w:vAlign w:val="center"/>
          </w:tcPr>
          <w:p w14:paraId="14407861" w14:textId="77777777" w:rsidR="002B5508" w:rsidRPr="00F07FEC" w:rsidRDefault="002B5508" w:rsidP="00C16F60">
            <w:pPr>
              <w:rPr>
                <w:rFonts w:ascii="Arial" w:hAnsi="Arial" w:cs="Arial"/>
                <w:sz w:val="18"/>
                <w:szCs w:val="18"/>
                <w:lang w:val="es-CO"/>
              </w:rPr>
            </w:pPr>
          </w:p>
        </w:tc>
      </w:tr>
    </w:tbl>
    <w:p w14:paraId="0730D663" w14:textId="77777777" w:rsidR="002B5508" w:rsidRPr="00F07FEC" w:rsidRDefault="002B5508" w:rsidP="002B5508">
      <w:pPr>
        <w:rPr>
          <w:rFonts w:ascii="Arial" w:hAnsi="Arial" w:cs="Arial"/>
          <w:sz w:val="18"/>
          <w:szCs w:val="18"/>
          <w:lang w:val="es-CO"/>
        </w:rPr>
      </w:pPr>
    </w:p>
    <w:p w14:paraId="3BFA17D6" w14:textId="77777777" w:rsidR="002D5F0A" w:rsidRPr="00F07FEC" w:rsidRDefault="002D5F0A">
      <w:pPr>
        <w:rPr>
          <w:rFonts w:ascii="Arial" w:hAnsi="Arial" w:cs="Arial"/>
          <w:sz w:val="18"/>
          <w:szCs w:val="18"/>
          <w:lang w:val="es-CO"/>
        </w:rPr>
      </w:pPr>
    </w:p>
    <w:sectPr w:rsidR="002D5F0A" w:rsidRPr="00F07FEC" w:rsidSect="00034616">
      <w:headerReference w:type="default" r:id="rId11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44BDE" w14:textId="77777777" w:rsidR="002375B7" w:rsidRDefault="002375B7" w:rsidP="00F52165">
      <w:pPr>
        <w:spacing w:after="0" w:line="240" w:lineRule="auto"/>
      </w:pPr>
      <w:r>
        <w:separator/>
      </w:r>
    </w:p>
  </w:endnote>
  <w:endnote w:type="continuationSeparator" w:id="0">
    <w:p w14:paraId="6AB52FCD" w14:textId="77777777" w:rsidR="002375B7" w:rsidRDefault="002375B7" w:rsidP="00F52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 (Cuerpo en alfabeto compl">
    <w:altName w:val="Arial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EAE01" w14:textId="77777777" w:rsidR="002375B7" w:rsidRDefault="002375B7" w:rsidP="00F52165">
      <w:pPr>
        <w:spacing w:after="0" w:line="240" w:lineRule="auto"/>
      </w:pPr>
      <w:r>
        <w:separator/>
      </w:r>
    </w:p>
  </w:footnote>
  <w:footnote w:type="continuationSeparator" w:id="0">
    <w:p w14:paraId="1321A55B" w14:textId="77777777" w:rsidR="002375B7" w:rsidRDefault="002375B7" w:rsidP="00F521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238A8" w14:textId="29498187" w:rsidR="00F52165" w:rsidRPr="00F52165" w:rsidRDefault="00F07FEC" w:rsidP="00F07FEC">
    <w:pPr>
      <w:pStyle w:val="Encabezado"/>
      <w:rPr>
        <w:lang w:val="es-ES"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4B66AABA" wp14:editId="5551DF54">
          <wp:simplePos x="0" y="0"/>
          <wp:positionH relativeFrom="column">
            <wp:posOffset>5512259</wp:posOffset>
          </wp:positionH>
          <wp:positionV relativeFrom="paragraph">
            <wp:posOffset>-92600</wp:posOffset>
          </wp:positionV>
          <wp:extent cx="980440" cy="275590"/>
          <wp:effectExtent l="0" t="0" r="0" b="0"/>
          <wp:wrapSquare wrapText="bothSides"/>
          <wp:docPr id="155010626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010626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0440" cy="2755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52165" w:rsidRPr="005E3467">
      <w:rPr>
        <w:color w:val="646464"/>
        <w:sz w:val="16"/>
        <w:lang w:val="es-ES"/>
      </w:rPr>
      <w:t>Epigram · Plantilla controlada ·</w:t>
    </w:r>
    <w:r w:rsidR="00F52165">
      <w:rPr>
        <w:color w:val="646464"/>
        <w:sz w:val="16"/>
        <w:lang w:val="es-ES"/>
      </w:rPr>
      <w:t>FT-SW-REL</w:t>
    </w:r>
    <w:r w:rsidR="004B3596">
      <w:rPr>
        <w:color w:val="646464"/>
        <w:sz w:val="16"/>
        <w:lang w:val="es-ES"/>
      </w:rPr>
      <w:t>-</w:t>
    </w:r>
    <w:r w:rsidR="007C676E">
      <w:rPr>
        <w:color w:val="646464"/>
        <w:sz w:val="16"/>
        <w:lang w:val="es-ES"/>
      </w:rPr>
      <w:t>001</w:t>
    </w:r>
    <w:r w:rsidR="004B3596">
      <w:rPr>
        <w:color w:val="646464"/>
        <w:sz w:val="16"/>
        <w:lang w:val="es-ES"/>
      </w:rPr>
      <w:t>-C12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2954AB4"/>
    <w:multiLevelType w:val="multilevel"/>
    <w:tmpl w:val="696A861E"/>
    <w:styleLink w:val="Listaactual1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680" w:hanging="680"/>
      </w:pPr>
    </w:lvl>
    <w:lvl w:ilvl="2">
      <w:start w:val="1"/>
      <w:numFmt w:val="decimal"/>
      <w:lvlText w:val="%3."/>
      <w:lvlJc w:val="left"/>
      <w:pPr>
        <w:ind w:left="907" w:hanging="907"/>
      </w:pPr>
    </w:lvl>
    <w:lvl w:ilvl="3">
      <w:start w:val="1"/>
      <w:numFmt w:val="decimal"/>
      <w:lvlText w:val="%1.%2.%3.%4"/>
      <w:lvlJc w:val="left"/>
      <w:pPr>
        <w:ind w:left="1304" w:hanging="1304"/>
      </w:pPr>
    </w:lvl>
    <w:lvl w:ilvl="4">
      <w:start w:val="1"/>
      <w:numFmt w:val="decimal"/>
      <w:lvlText w:val="%1.%2.%3.%4.%5"/>
      <w:lvlJc w:val="left"/>
      <w:pPr>
        <w:ind w:left="1871" w:hanging="1871"/>
      </w:pPr>
    </w:lvl>
    <w:lvl w:ilvl="5">
      <w:start w:val="1"/>
      <w:numFmt w:val="decimal"/>
      <w:lvlText w:val="%1.%2.%3.%4.%5.%6"/>
      <w:lvlJc w:val="left"/>
      <w:pPr>
        <w:ind w:left="4450" w:hanging="1800"/>
      </w:pPr>
    </w:lvl>
    <w:lvl w:ilvl="6">
      <w:start w:val="1"/>
      <w:numFmt w:val="decimal"/>
      <w:lvlText w:val="%1.%2.%3.%4.%5.%6.%7"/>
      <w:lvlJc w:val="left"/>
      <w:pPr>
        <w:ind w:left="5340" w:hanging="2160"/>
      </w:pPr>
    </w:lvl>
    <w:lvl w:ilvl="7">
      <w:start w:val="1"/>
      <w:numFmt w:val="decimal"/>
      <w:lvlText w:val="%1.%2.%3.%4.%5.%6.%7.%8"/>
      <w:lvlJc w:val="left"/>
      <w:pPr>
        <w:ind w:left="6230" w:hanging="2520"/>
      </w:pPr>
    </w:lvl>
    <w:lvl w:ilvl="8">
      <w:start w:val="1"/>
      <w:numFmt w:val="decimal"/>
      <w:lvlText w:val="%1.%2.%3.%4.%5.%6.%7.%8.%9"/>
      <w:lvlJc w:val="left"/>
      <w:pPr>
        <w:ind w:left="7120" w:hanging="2880"/>
      </w:pPr>
    </w:lvl>
  </w:abstractNum>
  <w:abstractNum w:abstractNumId="10" w15:restartNumberingAfterBreak="0">
    <w:nsid w:val="041F53F1"/>
    <w:multiLevelType w:val="hybridMultilevel"/>
    <w:tmpl w:val="74D0ACA2"/>
    <w:lvl w:ilvl="0" w:tplc="48B23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401A4A"/>
    <w:multiLevelType w:val="hybridMultilevel"/>
    <w:tmpl w:val="65F2610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465FB3"/>
    <w:multiLevelType w:val="multilevel"/>
    <w:tmpl w:val="7BD41BAA"/>
    <w:styleLink w:val="Listaactual19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13" w15:restartNumberingAfterBreak="0">
    <w:nsid w:val="13CE7676"/>
    <w:multiLevelType w:val="hybridMultilevel"/>
    <w:tmpl w:val="CAF83E3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9A1F4A"/>
    <w:multiLevelType w:val="multilevel"/>
    <w:tmpl w:val="72F80160"/>
    <w:styleLink w:val="Listaactual20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3DB3719"/>
    <w:multiLevelType w:val="multilevel"/>
    <w:tmpl w:val="9F46E9F4"/>
    <w:styleLink w:val="Listaactual1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3F116DB"/>
    <w:multiLevelType w:val="multilevel"/>
    <w:tmpl w:val="8CCCD57E"/>
    <w:styleLink w:val="Listaactual2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27F34CBF"/>
    <w:multiLevelType w:val="multilevel"/>
    <w:tmpl w:val="FC563A04"/>
    <w:styleLink w:val="Listaactual22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283C3DCE"/>
    <w:multiLevelType w:val="hybridMultilevel"/>
    <w:tmpl w:val="5B227D8E"/>
    <w:lvl w:ilvl="0" w:tplc="51C0BC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404B1A"/>
    <w:multiLevelType w:val="multilevel"/>
    <w:tmpl w:val="3B78B592"/>
    <w:styleLink w:val="Listaactual28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1" w:hanging="102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29A00DCA"/>
    <w:multiLevelType w:val="multilevel"/>
    <w:tmpl w:val="30E085CE"/>
    <w:styleLink w:val="Listaactual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1" w15:restartNumberingAfterBreak="0">
    <w:nsid w:val="2ACF0D98"/>
    <w:multiLevelType w:val="multilevel"/>
    <w:tmpl w:val="25323ED2"/>
    <w:styleLink w:val="Listaactual3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2" w15:restartNumberingAfterBreak="0">
    <w:nsid w:val="2B4125DA"/>
    <w:multiLevelType w:val="multilevel"/>
    <w:tmpl w:val="E26603B2"/>
    <w:styleLink w:val="Listaactual21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2CAC7508"/>
    <w:multiLevelType w:val="multilevel"/>
    <w:tmpl w:val="16E82794"/>
    <w:styleLink w:val="Listaactual5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4" w15:restartNumberingAfterBreak="0">
    <w:nsid w:val="32C031CA"/>
    <w:multiLevelType w:val="multilevel"/>
    <w:tmpl w:val="30F49066"/>
    <w:styleLink w:val="Listaactual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5" w15:restartNumberingAfterBreak="0">
    <w:nsid w:val="3BEA4F83"/>
    <w:multiLevelType w:val="multilevel"/>
    <w:tmpl w:val="6D4EA6CA"/>
    <w:styleLink w:val="Listaactual1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6" w15:restartNumberingAfterBreak="0">
    <w:nsid w:val="3C804148"/>
    <w:multiLevelType w:val="multilevel"/>
    <w:tmpl w:val="2500DAAA"/>
    <w:styleLink w:val="Listaactual9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7" w15:restartNumberingAfterBreak="0">
    <w:nsid w:val="40182527"/>
    <w:multiLevelType w:val="multilevel"/>
    <w:tmpl w:val="C526F0BE"/>
    <w:styleLink w:val="Listaactual17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 w15:restartNumberingAfterBreak="0">
    <w:nsid w:val="45A62D06"/>
    <w:multiLevelType w:val="multilevel"/>
    <w:tmpl w:val="06380EB6"/>
    <w:styleLink w:val="Listaactual1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9" w15:restartNumberingAfterBreak="0">
    <w:nsid w:val="45C43DDA"/>
    <w:multiLevelType w:val="multilevel"/>
    <w:tmpl w:val="5DAC2D6E"/>
    <w:styleLink w:val="Listaactual13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0" w15:restartNumberingAfterBreak="0">
    <w:nsid w:val="4BAA04D9"/>
    <w:multiLevelType w:val="multilevel"/>
    <w:tmpl w:val="30E085CE"/>
    <w:styleLink w:val="Listaactual7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1" w15:restartNumberingAfterBreak="0">
    <w:nsid w:val="4D1F561F"/>
    <w:multiLevelType w:val="multilevel"/>
    <w:tmpl w:val="C6343856"/>
    <w:styleLink w:val="Listaactual25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50564308"/>
    <w:multiLevelType w:val="multilevel"/>
    <w:tmpl w:val="EE003512"/>
    <w:styleLink w:val="Listaactual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3" w15:restartNumberingAfterBreak="0">
    <w:nsid w:val="56D858F8"/>
    <w:multiLevelType w:val="multilevel"/>
    <w:tmpl w:val="A6E41EB8"/>
    <w:styleLink w:val="Listaactual18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57174F26"/>
    <w:multiLevelType w:val="multilevel"/>
    <w:tmpl w:val="FBA47DD0"/>
    <w:styleLink w:val="Listaactual26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5" w15:restartNumberingAfterBreak="0">
    <w:nsid w:val="57906804"/>
    <w:multiLevelType w:val="multilevel"/>
    <w:tmpl w:val="3BF45E72"/>
    <w:styleLink w:val="Listaactual11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1.%2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6" w15:restartNumberingAfterBreak="0">
    <w:nsid w:val="60486A54"/>
    <w:multiLevelType w:val="hybridMultilevel"/>
    <w:tmpl w:val="B1A6E48E"/>
    <w:lvl w:ilvl="0" w:tplc="A04AA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A01B6D"/>
    <w:multiLevelType w:val="multilevel"/>
    <w:tmpl w:val="1B98F1FA"/>
    <w:styleLink w:val="Listaactual1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8" w15:restartNumberingAfterBreak="0">
    <w:nsid w:val="613A3190"/>
    <w:multiLevelType w:val="multilevel"/>
    <w:tmpl w:val="DA5459E6"/>
    <w:lvl w:ilvl="0">
      <w:start w:val="1"/>
      <w:numFmt w:val="decimal"/>
      <w:pStyle w:val="Ttulo1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ind w:left="851" w:hanging="851"/>
      </w:pPr>
      <w:rPr>
        <w:rFonts w:asciiTheme="minorHAnsi" w:hAnsiTheme="minorHAnsi" w:hint="default"/>
        <w:b w:val="0"/>
        <w:i w:val="0"/>
        <w:sz w:val="32"/>
      </w:rPr>
    </w:lvl>
    <w:lvl w:ilvl="3">
      <w:start w:val="1"/>
      <w:numFmt w:val="decimal"/>
      <w:pStyle w:val="Ttulo4"/>
      <w:lvlText w:val="%1.%2.%3.%4."/>
      <w:lvlJc w:val="left"/>
      <w:pPr>
        <w:ind w:left="1021" w:hanging="1021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9" w15:restartNumberingAfterBreak="0">
    <w:nsid w:val="617A5ADC"/>
    <w:multiLevelType w:val="multilevel"/>
    <w:tmpl w:val="A46AEFCC"/>
    <w:styleLink w:val="Listaactual27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0" w15:restartNumberingAfterBreak="0">
    <w:nsid w:val="64345E02"/>
    <w:multiLevelType w:val="hybridMultilevel"/>
    <w:tmpl w:val="CAF83E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257914"/>
    <w:multiLevelType w:val="multilevel"/>
    <w:tmpl w:val="F0FEE18A"/>
    <w:styleLink w:val="Listaactual1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2" w15:restartNumberingAfterBreak="0">
    <w:nsid w:val="6D691D96"/>
    <w:multiLevelType w:val="hybridMultilevel"/>
    <w:tmpl w:val="57024234"/>
    <w:lvl w:ilvl="0" w:tplc="42E811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F13DEA"/>
    <w:multiLevelType w:val="multilevel"/>
    <w:tmpl w:val="9E6AC6DA"/>
    <w:styleLink w:val="Listaactual23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71D19E83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pStyle w:val="Ttulo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45" w15:restartNumberingAfterBreak="0">
    <w:nsid w:val="773E549D"/>
    <w:multiLevelType w:val="hybridMultilevel"/>
    <w:tmpl w:val="CE8A1C2E"/>
    <w:lvl w:ilvl="0" w:tplc="87C06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5004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DF4BAD"/>
    <w:multiLevelType w:val="multilevel"/>
    <w:tmpl w:val="84844C9E"/>
    <w:styleLink w:val="Listaactual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num w:numId="1" w16cid:durableId="1216545876">
    <w:abstractNumId w:val="8"/>
  </w:num>
  <w:num w:numId="2" w16cid:durableId="774904699">
    <w:abstractNumId w:val="6"/>
  </w:num>
  <w:num w:numId="3" w16cid:durableId="1430586241">
    <w:abstractNumId w:val="5"/>
  </w:num>
  <w:num w:numId="4" w16cid:durableId="2118019641">
    <w:abstractNumId w:val="4"/>
  </w:num>
  <w:num w:numId="5" w16cid:durableId="645671739">
    <w:abstractNumId w:val="7"/>
  </w:num>
  <w:num w:numId="6" w16cid:durableId="1814250484">
    <w:abstractNumId w:val="3"/>
  </w:num>
  <w:num w:numId="7" w16cid:durableId="1528256919">
    <w:abstractNumId w:val="2"/>
  </w:num>
  <w:num w:numId="8" w16cid:durableId="2016764181">
    <w:abstractNumId w:val="1"/>
  </w:num>
  <w:num w:numId="9" w16cid:durableId="410859467">
    <w:abstractNumId w:val="0"/>
  </w:num>
  <w:num w:numId="10" w16cid:durableId="145896851">
    <w:abstractNumId w:val="11"/>
  </w:num>
  <w:num w:numId="11" w16cid:durableId="754865771">
    <w:abstractNumId w:val="13"/>
  </w:num>
  <w:num w:numId="12" w16cid:durableId="1189029941">
    <w:abstractNumId w:val="44"/>
  </w:num>
  <w:num w:numId="13" w16cid:durableId="732654704">
    <w:abstractNumId w:val="9"/>
  </w:num>
  <w:num w:numId="14" w16cid:durableId="1629749335">
    <w:abstractNumId w:val="24"/>
  </w:num>
  <w:num w:numId="15" w16cid:durableId="602155810">
    <w:abstractNumId w:val="21"/>
  </w:num>
  <w:num w:numId="16" w16cid:durableId="1217012975">
    <w:abstractNumId w:val="32"/>
  </w:num>
  <w:num w:numId="17" w16cid:durableId="71003974">
    <w:abstractNumId w:val="23"/>
  </w:num>
  <w:num w:numId="18" w16cid:durableId="944194072">
    <w:abstractNumId w:val="20"/>
  </w:num>
  <w:num w:numId="19" w16cid:durableId="769081662">
    <w:abstractNumId w:val="30"/>
  </w:num>
  <w:num w:numId="20" w16cid:durableId="1698694861">
    <w:abstractNumId w:val="46"/>
  </w:num>
  <w:num w:numId="21" w16cid:durableId="987132047">
    <w:abstractNumId w:val="26"/>
  </w:num>
  <w:num w:numId="22" w16cid:durableId="626744179">
    <w:abstractNumId w:val="25"/>
  </w:num>
  <w:num w:numId="23" w16cid:durableId="720330129">
    <w:abstractNumId w:val="35"/>
  </w:num>
  <w:num w:numId="24" w16cid:durableId="1517247">
    <w:abstractNumId w:val="28"/>
  </w:num>
  <w:num w:numId="25" w16cid:durableId="74473488">
    <w:abstractNumId w:val="29"/>
  </w:num>
  <w:num w:numId="26" w16cid:durableId="1548755190">
    <w:abstractNumId w:val="37"/>
  </w:num>
  <w:num w:numId="27" w16cid:durableId="1056583078">
    <w:abstractNumId w:val="41"/>
  </w:num>
  <w:num w:numId="28" w16cid:durableId="1862931041">
    <w:abstractNumId w:val="15"/>
  </w:num>
  <w:num w:numId="29" w16cid:durableId="301160845">
    <w:abstractNumId w:val="27"/>
  </w:num>
  <w:num w:numId="30" w16cid:durableId="2099325995">
    <w:abstractNumId w:val="33"/>
  </w:num>
  <w:num w:numId="31" w16cid:durableId="1309628994">
    <w:abstractNumId w:val="38"/>
  </w:num>
  <w:num w:numId="32" w16cid:durableId="810484409">
    <w:abstractNumId w:val="12"/>
  </w:num>
  <w:num w:numId="33" w16cid:durableId="345837294">
    <w:abstractNumId w:val="14"/>
  </w:num>
  <w:num w:numId="34" w16cid:durableId="1228998953">
    <w:abstractNumId w:val="22"/>
  </w:num>
  <w:num w:numId="35" w16cid:durableId="1977443296">
    <w:abstractNumId w:val="17"/>
  </w:num>
  <w:num w:numId="36" w16cid:durableId="1894929299">
    <w:abstractNumId w:val="43"/>
  </w:num>
  <w:num w:numId="37" w16cid:durableId="2075615086">
    <w:abstractNumId w:val="16"/>
  </w:num>
  <w:num w:numId="38" w16cid:durableId="773981699">
    <w:abstractNumId w:val="31"/>
  </w:num>
  <w:num w:numId="39" w16cid:durableId="466895990">
    <w:abstractNumId w:val="34"/>
  </w:num>
  <w:num w:numId="40" w16cid:durableId="95029081">
    <w:abstractNumId w:val="39"/>
  </w:num>
  <w:num w:numId="41" w16cid:durableId="1585261305">
    <w:abstractNumId w:val="19"/>
  </w:num>
  <w:num w:numId="42" w16cid:durableId="1130175495">
    <w:abstractNumId w:val="45"/>
  </w:num>
  <w:num w:numId="43" w16cid:durableId="1259558329">
    <w:abstractNumId w:val="36"/>
  </w:num>
  <w:num w:numId="44" w16cid:durableId="560530335">
    <w:abstractNumId w:val="18"/>
  </w:num>
  <w:num w:numId="45" w16cid:durableId="1751193640">
    <w:abstractNumId w:val="42"/>
  </w:num>
  <w:num w:numId="46" w16cid:durableId="147334219">
    <w:abstractNumId w:val="10"/>
  </w:num>
  <w:num w:numId="47" w16cid:durableId="71631781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linkStyles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4D4C"/>
    <w:rsid w:val="00034616"/>
    <w:rsid w:val="0006063C"/>
    <w:rsid w:val="000C44E2"/>
    <w:rsid w:val="000D09FE"/>
    <w:rsid w:val="00132A33"/>
    <w:rsid w:val="0015074B"/>
    <w:rsid w:val="00197AD0"/>
    <w:rsid w:val="00210E32"/>
    <w:rsid w:val="00227BB3"/>
    <w:rsid w:val="002375B7"/>
    <w:rsid w:val="0029639D"/>
    <w:rsid w:val="002B5508"/>
    <w:rsid w:val="002D5F0A"/>
    <w:rsid w:val="00301AC6"/>
    <w:rsid w:val="00302FBF"/>
    <w:rsid w:val="00326F90"/>
    <w:rsid w:val="0032705E"/>
    <w:rsid w:val="003C5279"/>
    <w:rsid w:val="004A0116"/>
    <w:rsid w:val="004A5E13"/>
    <w:rsid w:val="004B3596"/>
    <w:rsid w:val="005B094E"/>
    <w:rsid w:val="005C1895"/>
    <w:rsid w:val="00610407"/>
    <w:rsid w:val="00662B27"/>
    <w:rsid w:val="006C274F"/>
    <w:rsid w:val="007C676E"/>
    <w:rsid w:val="00821F03"/>
    <w:rsid w:val="008426F1"/>
    <w:rsid w:val="0084445D"/>
    <w:rsid w:val="008F3D05"/>
    <w:rsid w:val="00995D72"/>
    <w:rsid w:val="009C64DE"/>
    <w:rsid w:val="00A3515A"/>
    <w:rsid w:val="00A43849"/>
    <w:rsid w:val="00A6489E"/>
    <w:rsid w:val="00A84C9E"/>
    <w:rsid w:val="00AA1D8D"/>
    <w:rsid w:val="00B22EFE"/>
    <w:rsid w:val="00B47730"/>
    <w:rsid w:val="00B671A7"/>
    <w:rsid w:val="00B8036C"/>
    <w:rsid w:val="00BF619D"/>
    <w:rsid w:val="00BF74B8"/>
    <w:rsid w:val="00C92BB1"/>
    <w:rsid w:val="00CA6002"/>
    <w:rsid w:val="00CB0664"/>
    <w:rsid w:val="00CC13D4"/>
    <w:rsid w:val="00CE1131"/>
    <w:rsid w:val="00CE15FF"/>
    <w:rsid w:val="00D42C1E"/>
    <w:rsid w:val="00DA53EF"/>
    <w:rsid w:val="00DB310F"/>
    <w:rsid w:val="00E73EF1"/>
    <w:rsid w:val="00EA32D2"/>
    <w:rsid w:val="00F07FEC"/>
    <w:rsid w:val="00F52165"/>
    <w:rsid w:val="00F7408E"/>
    <w:rsid w:val="00FC693F"/>
    <w:rsid w:val="103F4236"/>
    <w:rsid w:val="13CA0DD5"/>
    <w:rsid w:val="259E487B"/>
    <w:rsid w:val="2926F415"/>
    <w:rsid w:val="2C539C61"/>
    <w:rsid w:val="523DE8C3"/>
    <w:rsid w:val="7E8BF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0AA99C"/>
  <w14:defaultImageDpi w14:val="300"/>
  <w15:docId w15:val="{372BEC84-E43C-4543-A2CF-684706683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5FF"/>
    <w:pPr>
      <w:spacing w:after="160" w:line="278" w:lineRule="auto"/>
    </w:pPr>
    <w:rPr>
      <w:rFonts w:eastAsia="Montserrat" w:cs="Montserrat"/>
      <w:sz w:val="24"/>
      <w:szCs w:val="24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CE15FF"/>
    <w:pPr>
      <w:numPr>
        <w:numId w:val="31"/>
      </w:numPr>
      <w:spacing w:before="480"/>
      <w:contextualSpacing/>
      <w:outlineLvl w:val="0"/>
    </w:pPr>
    <w:rPr>
      <w:rFonts w:eastAsiaTheme="minorEastAsia" w:cstheme="minorBidi"/>
      <w:b/>
      <w:bCs/>
      <w:color w:val="E4004B"/>
      <w:sz w:val="48"/>
      <w:szCs w:val="48"/>
    </w:rPr>
  </w:style>
  <w:style w:type="paragraph" w:styleId="Ttulo2">
    <w:name w:val="heading 2"/>
    <w:basedOn w:val="Ttulo3"/>
    <w:next w:val="Normal"/>
    <w:link w:val="Ttulo2Car"/>
    <w:uiPriority w:val="9"/>
    <w:unhideWhenUsed/>
    <w:qFormat/>
    <w:rsid w:val="00CE15FF"/>
    <w:pPr>
      <w:numPr>
        <w:ilvl w:val="1"/>
      </w:numPr>
      <w:outlineLvl w:val="1"/>
    </w:pPr>
    <w:rPr>
      <w:color w:val="E4004B"/>
      <w:sz w:val="36"/>
      <w:szCs w:val="36"/>
    </w:rPr>
  </w:style>
  <w:style w:type="paragraph" w:styleId="Ttulo3">
    <w:name w:val="heading 3"/>
    <w:basedOn w:val="Prrafodelista"/>
    <w:next w:val="Normal"/>
    <w:link w:val="Ttulo3Car"/>
    <w:uiPriority w:val="9"/>
    <w:unhideWhenUsed/>
    <w:qFormat/>
    <w:rsid w:val="00CE15FF"/>
    <w:pPr>
      <w:numPr>
        <w:ilvl w:val="2"/>
        <w:numId w:val="31"/>
      </w:numPr>
      <w:spacing w:before="240"/>
      <w:outlineLvl w:val="2"/>
    </w:pPr>
    <w:rPr>
      <w:rFonts w:eastAsiaTheme="minorEastAsia" w:cstheme="minorBidi"/>
      <w:sz w:val="32"/>
      <w:szCs w:val="32"/>
    </w:rPr>
  </w:style>
  <w:style w:type="paragraph" w:styleId="Ttulo4">
    <w:name w:val="heading 4"/>
    <w:basedOn w:val="Ttulo5"/>
    <w:next w:val="Normal"/>
    <w:link w:val="Ttulo4Car"/>
    <w:uiPriority w:val="9"/>
    <w:unhideWhenUsed/>
    <w:qFormat/>
    <w:rsid w:val="00CE15FF"/>
    <w:pPr>
      <w:numPr>
        <w:ilvl w:val="3"/>
      </w:numPr>
      <w:spacing w:before="200"/>
      <w:contextualSpacing w:val="0"/>
      <w:outlineLvl w:val="3"/>
    </w:pPr>
    <w:rPr>
      <w:rFonts w:cs="Arial (Cuerpo en alfabeto compl"/>
      <w:color w:val="000000" w:themeColor="text1"/>
      <w:sz w:val="28"/>
    </w:rPr>
  </w:style>
  <w:style w:type="paragraph" w:styleId="Ttulo5">
    <w:name w:val="heading 5"/>
    <w:basedOn w:val="Ttulo1"/>
    <w:next w:val="Normal"/>
    <w:link w:val="Ttulo5Car"/>
    <w:uiPriority w:val="9"/>
    <w:unhideWhenUsed/>
    <w:qFormat/>
    <w:rsid w:val="00CE15FF"/>
    <w:pPr>
      <w:numPr>
        <w:ilvl w:val="4"/>
      </w:numPr>
      <w:outlineLvl w:val="4"/>
    </w:pPr>
    <w:rPr>
      <w:bCs w:val="0"/>
      <w:color w:val="auto"/>
      <w:sz w:val="24"/>
      <w:szCs w:val="32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CE15FF"/>
    <w:pPr>
      <w:numPr>
        <w:ilvl w:val="5"/>
        <w:numId w:val="31"/>
      </w:numPr>
      <w:outlineLvl w:val="5"/>
    </w:pPr>
    <w:rPr>
      <w:rFonts w:eastAsiaTheme="minorEastAsia" w:cstheme="minorBidi"/>
      <w:b/>
      <w:bCs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CE15FF"/>
    <w:pPr>
      <w:keepNext/>
      <w:keepLines/>
      <w:numPr>
        <w:ilvl w:val="6"/>
        <w:numId w:val="31"/>
      </w:numPr>
      <w:spacing w:before="40"/>
      <w:outlineLvl w:val="6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CE15FF"/>
    <w:pPr>
      <w:keepNext/>
      <w:keepLines/>
      <w:numPr>
        <w:ilvl w:val="7"/>
        <w:numId w:val="31"/>
      </w:numPr>
      <w:spacing w:before="4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CE15FF"/>
    <w:pPr>
      <w:keepNext/>
      <w:keepLines/>
      <w:numPr>
        <w:ilvl w:val="8"/>
        <w:numId w:val="3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  <w:rsid w:val="00CE15FF"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  <w:rsid w:val="00CE15FF"/>
  </w:style>
  <w:style w:type="paragraph" w:styleId="Encabezado">
    <w:name w:val="header"/>
    <w:basedOn w:val="Normal"/>
    <w:link w:val="EncabezadoCar"/>
    <w:uiPriority w:val="99"/>
    <w:unhideWhenUsed/>
    <w:rsid w:val="00CE15FF"/>
    <w:pPr>
      <w:tabs>
        <w:tab w:val="center" w:pos="4680"/>
        <w:tab w:val="right" w:pos="9360"/>
      </w:tabs>
    </w:pPr>
    <w:rPr>
      <w:rFonts w:eastAsiaTheme="minorEastAsia" w:cstheme="minorBidi"/>
      <w:sz w:val="22"/>
      <w:szCs w:val="22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E15FF"/>
  </w:style>
  <w:style w:type="paragraph" w:styleId="Piedepgina">
    <w:name w:val="footer"/>
    <w:basedOn w:val="Normal"/>
    <w:link w:val="PiedepginaCar"/>
    <w:uiPriority w:val="99"/>
    <w:unhideWhenUsed/>
    <w:rsid w:val="00CE15FF"/>
    <w:pPr>
      <w:tabs>
        <w:tab w:val="center" w:pos="4680"/>
        <w:tab w:val="right" w:pos="9360"/>
      </w:tabs>
    </w:pPr>
    <w:rPr>
      <w:rFonts w:eastAsiaTheme="minorEastAsia" w:cstheme="minorBidi"/>
      <w:sz w:val="22"/>
      <w:szCs w:val="22"/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E15F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link w:val="Ttulo1"/>
    <w:uiPriority w:val="9"/>
    <w:rsid w:val="00CE15FF"/>
    <w:rPr>
      <w:b/>
      <w:bCs/>
      <w:color w:val="E4004B"/>
      <w:sz w:val="48"/>
      <w:szCs w:val="48"/>
      <w:lang w:val="es-ES"/>
    </w:rPr>
  </w:style>
  <w:style w:type="character" w:customStyle="1" w:styleId="Ttulo2Car">
    <w:name w:val="Título 2 Car"/>
    <w:link w:val="Ttulo2"/>
    <w:uiPriority w:val="9"/>
    <w:rsid w:val="00CE15FF"/>
    <w:rPr>
      <w:color w:val="E4004B"/>
      <w:sz w:val="36"/>
      <w:szCs w:val="36"/>
      <w:lang w:val="es-ES"/>
    </w:rPr>
  </w:style>
  <w:style w:type="character" w:customStyle="1" w:styleId="Ttulo3Car">
    <w:name w:val="Título 3 Car"/>
    <w:link w:val="Ttulo3"/>
    <w:uiPriority w:val="9"/>
    <w:rsid w:val="00CE15FF"/>
    <w:rPr>
      <w:sz w:val="32"/>
      <w:szCs w:val="32"/>
      <w:lang w:val="es-ES"/>
    </w:rPr>
  </w:style>
  <w:style w:type="paragraph" w:styleId="Ttulo">
    <w:name w:val="Title"/>
    <w:basedOn w:val="Prrafodelista"/>
    <w:next w:val="Normal"/>
    <w:link w:val="TtuloCar"/>
    <w:uiPriority w:val="10"/>
    <w:qFormat/>
    <w:rsid w:val="00CE15FF"/>
    <w:pPr>
      <w:numPr>
        <w:ilvl w:val="2"/>
        <w:numId w:val="12"/>
      </w:numPr>
    </w:pPr>
    <w:rPr>
      <w:rFonts w:eastAsiaTheme="minorEastAsia" w:cstheme="minorBidi"/>
      <w:b/>
      <w:bCs/>
      <w:color w:val="E4004B"/>
      <w:sz w:val="36"/>
      <w:szCs w:val="36"/>
    </w:rPr>
  </w:style>
  <w:style w:type="character" w:customStyle="1" w:styleId="TtuloCar">
    <w:name w:val="Título Car"/>
    <w:link w:val="Ttulo"/>
    <w:uiPriority w:val="10"/>
    <w:rsid w:val="00CE15FF"/>
    <w:rPr>
      <w:b/>
      <w:bCs/>
      <w:color w:val="E4004B"/>
      <w:sz w:val="36"/>
      <w:szCs w:val="36"/>
      <w:lang w:val="es-ES"/>
    </w:rPr>
  </w:style>
  <w:style w:type="paragraph" w:styleId="Subttulo">
    <w:name w:val="Subtitle"/>
    <w:basedOn w:val="Ttulo6"/>
    <w:next w:val="Normal"/>
    <w:link w:val="SubttuloCar"/>
    <w:uiPriority w:val="11"/>
    <w:qFormat/>
    <w:rsid w:val="00CE15FF"/>
  </w:style>
  <w:style w:type="character" w:customStyle="1" w:styleId="SubttuloCar">
    <w:name w:val="Subtítulo Car"/>
    <w:link w:val="Subttulo"/>
    <w:uiPriority w:val="11"/>
    <w:rsid w:val="00CE15FF"/>
    <w:rPr>
      <w:b/>
      <w:bCs/>
      <w:sz w:val="24"/>
      <w:szCs w:val="24"/>
      <w:lang w:val="es-ES"/>
    </w:rPr>
  </w:style>
  <w:style w:type="paragraph" w:styleId="Prrafodelista">
    <w:name w:val="List Paragraph"/>
    <w:basedOn w:val="Normal"/>
    <w:link w:val="PrrafodelistaCar"/>
    <w:uiPriority w:val="34"/>
    <w:qFormat/>
    <w:rsid w:val="00CE15F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CE15F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rFonts w:eastAsia="Montserrat" w:cs="Montserrat"/>
      <w:i/>
      <w:iCs/>
      <w:color w:val="404040" w:themeColor="text1" w:themeTint="BF"/>
      <w:sz w:val="24"/>
      <w:szCs w:val="24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FC693F"/>
    <w:rPr>
      <w:rFonts w:cs="Arial (Cuerpo en alfabeto compl"/>
      <w:b/>
      <w:color w:val="000000" w:themeColor="text1"/>
      <w:sz w:val="28"/>
      <w:szCs w:val="32"/>
      <w:lang w:val="es-ES"/>
    </w:rPr>
  </w:style>
  <w:style w:type="character" w:customStyle="1" w:styleId="Ttulo5Car">
    <w:name w:val="Título 5 Car"/>
    <w:link w:val="Ttulo5"/>
    <w:uiPriority w:val="9"/>
    <w:rsid w:val="00CE15FF"/>
    <w:rPr>
      <w:b/>
      <w:sz w:val="24"/>
      <w:szCs w:val="32"/>
      <w:lang w:val="es-ES"/>
    </w:rPr>
  </w:style>
  <w:style w:type="character" w:customStyle="1" w:styleId="Ttulo6Car">
    <w:name w:val="Título 6 Car"/>
    <w:link w:val="Ttulo6"/>
    <w:uiPriority w:val="9"/>
    <w:rsid w:val="00CE15FF"/>
    <w:rPr>
      <w:b/>
      <w:bCs/>
      <w:sz w:val="24"/>
      <w:szCs w:val="24"/>
      <w:lang w:val="es-ES"/>
    </w:rPr>
  </w:style>
  <w:style w:type="character" w:customStyle="1" w:styleId="Ttulo7Car">
    <w:name w:val="Título 7 Car"/>
    <w:basedOn w:val="Fuentedeprrafopredeter"/>
    <w:link w:val="Ttulo7"/>
    <w:uiPriority w:val="9"/>
    <w:rsid w:val="00FC693F"/>
    <w:rPr>
      <w:rFonts w:asciiTheme="majorHAnsi" w:eastAsiaTheme="majorEastAsia" w:hAnsiTheme="majorHAnsi" w:cstheme="majorBidi"/>
      <w:iCs/>
      <w:color w:val="000000" w:themeColor="text1"/>
      <w:sz w:val="24"/>
      <w:szCs w:val="24"/>
      <w:lang w:val="es-ES"/>
    </w:rPr>
  </w:style>
  <w:style w:type="character" w:customStyle="1" w:styleId="Ttulo8Car">
    <w:name w:val="Título 8 Car"/>
    <w:basedOn w:val="Fuentedeprrafopredeter"/>
    <w:link w:val="Ttulo8"/>
    <w:uiPriority w:val="9"/>
    <w:rsid w:val="00FC693F"/>
    <w:rPr>
      <w:rFonts w:asciiTheme="majorHAnsi" w:eastAsiaTheme="majorEastAsia" w:hAnsiTheme="majorHAnsi" w:cstheme="majorBidi"/>
      <w:color w:val="272727"/>
      <w:sz w:val="21"/>
      <w:szCs w:val="21"/>
      <w:lang w:val="es-ES"/>
    </w:rPr>
  </w:style>
  <w:style w:type="character" w:customStyle="1" w:styleId="Ttulo9Car">
    <w:name w:val="Título 9 Car"/>
    <w:basedOn w:val="Fuentedeprrafopredeter"/>
    <w:link w:val="Ttulo9"/>
    <w:uiPriority w:val="9"/>
    <w:rsid w:val="00FC693F"/>
    <w:rPr>
      <w:rFonts w:asciiTheme="majorHAnsi" w:eastAsiaTheme="majorEastAsia" w:hAnsiTheme="majorHAnsi" w:cstheme="majorBidi"/>
      <w:i/>
      <w:iCs/>
      <w:color w:val="272727"/>
      <w:sz w:val="21"/>
      <w:szCs w:val="21"/>
      <w:lang w:val="es-ES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E15F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rFonts w:eastAsia="Montserrat" w:cs="Montserrat"/>
      <w:i/>
      <w:iCs/>
      <w:color w:val="4F81BD" w:themeColor="accent1"/>
      <w:sz w:val="24"/>
      <w:szCs w:val="24"/>
      <w:lang w:val="es-ES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CE15FF"/>
    <w:pPr>
      <w:keepNext/>
      <w:keepLines/>
      <w:numPr>
        <w:numId w:val="0"/>
      </w:numPr>
      <w:spacing w:before="24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es-ES"/>
    </w:rPr>
  </w:style>
  <w:style w:type="table" w:styleId="Tablaconcuadrcula">
    <w:name w:val="Table Grid"/>
    <w:basedOn w:val="Tablanormal"/>
    <w:uiPriority w:val="59"/>
    <w:rsid w:val="00CE15FF"/>
    <w:pPr>
      <w:spacing w:after="0" w:line="240" w:lineRule="auto"/>
    </w:pPr>
    <w:rPr>
      <w:rFonts w:eastAsiaTheme="minorHAnsi"/>
      <w:sz w:val="24"/>
      <w:szCs w:val="24"/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rFonts w:ascii="Arial" w:hAnsi="Arial"/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Revisin">
    <w:name w:val="Revision"/>
    <w:hidden/>
    <w:uiPriority w:val="99"/>
    <w:semiHidden/>
    <w:rsid w:val="004B3596"/>
    <w:pPr>
      <w:spacing w:after="0" w:line="240" w:lineRule="auto"/>
    </w:pPr>
    <w:rPr>
      <w:rFonts w:ascii="Arial" w:hAnsi="Arial"/>
      <w:sz w:val="20"/>
    </w:rPr>
  </w:style>
  <w:style w:type="paragraph" w:customStyle="1" w:styleId="Titulodocumento">
    <w:name w:val="Titulo documento"/>
    <w:basedOn w:val="Normal"/>
    <w:link w:val="TitulodocumentoChar"/>
    <w:uiPriority w:val="1"/>
    <w:qFormat/>
    <w:rsid w:val="00CE15FF"/>
    <w:pPr>
      <w:spacing w:after="240"/>
    </w:pPr>
    <w:rPr>
      <w:b/>
      <w:bCs/>
      <w:sz w:val="72"/>
      <w:szCs w:val="72"/>
    </w:rPr>
  </w:style>
  <w:style w:type="paragraph" w:styleId="TDC1">
    <w:name w:val="toc 1"/>
    <w:basedOn w:val="Normal"/>
    <w:next w:val="Normal"/>
    <w:uiPriority w:val="39"/>
    <w:unhideWhenUsed/>
    <w:rsid w:val="00CE15FF"/>
    <w:pPr>
      <w:tabs>
        <w:tab w:val="left" w:pos="567"/>
        <w:tab w:val="right" w:leader="dot" w:pos="9736"/>
      </w:tabs>
      <w:spacing w:after="100"/>
      <w:ind w:left="220"/>
    </w:pPr>
    <w:rPr>
      <w:noProof/>
    </w:rPr>
  </w:style>
  <w:style w:type="paragraph" w:styleId="TDC2">
    <w:name w:val="toc 2"/>
    <w:basedOn w:val="Normal"/>
    <w:next w:val="Normal"/>
    <w:uiPriority w:val="39"/>
    <w:unhideWhenUsed/>
    <w:rsid w:val="00CE15FF"/>
    <w:pPr>
      <w:tabs>
        <w:tab w:val="left" w:pos="880"/>
        <w:tab w:val="right" w:leader="dot" w:pos="9736"/>
      </w:tabs>
      <w:spacing w:after="100"/>
      <w:ind w:left="426"/>
    </w:pPr>
    <w:rPr>
      <w:noProof/>
    </w:rPr>
  </w:style>
  <w:style w:type="paragraph" w:customStyle="1" w:styleId="toc10">
    <w:name w:val="toc 10"/>
    <w:basedOn w:val="Normal"/>
    <w:next w:val="Normal"/>
    <w:uiPriority w:val="39"/>
    <w:unhideWhenUsed/>
    <w:rsid w:val="00CE15FF"/>
    <w:pPr>
      <w:tabs>
        <w:tab w:val="left" w:pos="567"/>
        <w:tab w:val="right" w:leader="dot" w:pos="9736"/>
      </w:tabs>
      <w:spacing w:after="100"/>
      <w:ind w:left="220"/>
    </w:pPr>
    <w:rPr>
      <w:noProof/>
    </w:rPr>
  </w:style>
  <w:style w:type="paragraph" w:styleId="TDC4">
    <w:name w:val="toc 4"/>
    <w:basedOn w:val="Normal"/>
    <w:next w:val="Normal"/>
    <w:uiPriority w:val="39"/>
    <w:unhideWhenUsed/>
    <w:rsid w:val="00CE15FF"/>
    <w:pPr>
      <w:spacing w:after="100"/>
      <w:ind w:left="907"/>
    </w:pPr>
  </w:style>
  <w:style w:type="paragraph" w:styleId="TDC5">
    <w:name w:val="toc 5"/>
    <w:basedOn w:val="Normal"/>
    <w:next w:val="Normal"/>
    <w:uiPriority w:val="39"/>
    <w:unhideWhenUsed/>
    <w:rsid w:val="00CE15FF"/>
    <w:pPr>
      <w:spacing w:after="100"/>
      <w:ind w:left="880"/>
    </w:pPr>
  </w:style>
  <w:style w:type="paragraph" w:styleId="TDC6">
    <w:name w:val="toc 6"/>
    <w:basedOn w:val="Normal"/>
    <w:next w:val="Normal"/>
    <w:uiPriority w:val="39"/>
    <w:unhideWhenUsed/>
    <w:rsid w:val="00CE15FF"/>
    <w:pPr>
      <w:spacing w:after="100"/>
      <w:ind w:left="1100"/>
    </w:pPr>
  </w:style>
  <w:style w:type="paragraph" w:styleId="TDC7">
    <w:name w:val="toc 7"/>
    <w:basedOn w:val="Normal"/>
    <w:next w:val="Normal"/>
    <w:uiPriority w:val="39"/>
    <w:unhideWhenUsed/>
    <w:rsid w:val="00CE15FF"/>
    <w:pPr>
      <w:spacing w:after="100"/>
      <w:ind w:left="1320"/>
    </w:pPr>
  </w:style>
  <w:style w:type="paragraph" w:styleId="TDC8">
    <w:name w:val="toc 8"/>
    <w:basedOn w:val="Normal"/>
    <w:next w:val="Normal"/>
    <w:uiPriority w:val="39"/>
    <w:unhideWhenUsed/>
    <w:rsid w:val="00CE15FF"/>
    <w:pPr>
      <w:spacing w:after="100"/>
      <w:ind w:left="1540"/>
    </w:pPr>
  </w:style>
  <w:style w:type="paragraph" w:styleId="TDC9">
    <w:name w:val="toc 9"/>
    <w:basedOn w:val="Normal"/>
    <w:next w:val="Normal"/>
    <w:uiPriority w:val="39"/>
    <w:unhideWhenUsed/>
    <w:rsid w:val="00CE15FF"/>
    <w:pPr>
      <w:spacing w:after="100"/>
      <w:ind w:left="1760"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CE15FF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A43849"/>
    <w:rPr>
      <w:rFonts w:eastAsia="Montserrat" w:cs="Montserrat"/>
      <w:sz w:val="20"/>
      <w:szCs w:val="20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E15FF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43849"/>
    <w:rPr>
      <w:rFonts w:eastAsia="Montserrat" w:cs="Montserrat"/>
      <w:sz w:val="20"/>
      <w:szCs w:val="20"/>
      <w:lang w:val="es-ES"/>
    </w:rPr>
  </w:style>
  <w:style w:type="character" w:customStyle="1" w:styleId="TitulodocumentoChar">
    <w:name w:val="Titulo documento Char"/>
    <w:basedOn w:val="Fuentedeprrafopredeter"/>
    <w:link w:val="Titulodocumento"/>
    <w:uiPriority w:val="1"/>
    <w:rsid w:val="00CE15FF"/>
    <w:rPr>
      <w:rFonts w:eastAsia="Montserrat" w:cs="Montserrat"/>
      <w:b/>
      <w:bCs/>
      <w:sz w:val="72"/>
      <w:szCs w:val="72"/>
      <w:lang w:val="es-ES"/>
    </w:rPr>
  </w:style>
  <w:style w:type="character" w:styleId="Hipervnculo">
    <w:name w:val="Hyperlink"/>
    <w:basedOn w:val="Fuentedeprrafopredeter"/>
    <w:uiPriority w:val="99"/>
    <w:unhideWhenUsed/>
    <w:rsid w:val="00CE15FF"/>
    <w:rPr>
      <w:color w:val="0000FF" w:themeColor="hyperlink"/>
      <w:u w:val="single"/>
    </w:rPr>
  </w:style>
  <w:style w:type="paragraph" w:customStyle="1" w:styleId="Pregunta">
    <w:name w:val="Pregunta"/>
    <w:basedOn w:val="Normal"/>
    <w:link w:val="PreguntaCar"/>
    <w:qFormat/>
    <w:rsid w:val="00CE15FF"/>
    <w:rPr>
      <w:b/>
    </w:rPr>
  </w:style>
  <w:style w:type="character" w:customStyle="1" w:styleId="PreguntaCar">
    <w:name w:val="Pregunta Car"/>
    <w:basedOn w:val="SubttuloCar"/>
    <w:link w:val="Pregunta"/>
    <w:rsid w:val="00CE15FF"/>
    <w:rPr>
      <w:rFonts w:eastAsia="Montserrat" w:cs="Montserrat"/>
      <w:b/>
      <w:bCs w:val="0"/>
      <w:sz w:val="24"/>
      <w:szCs w:val="24"/>
      <w:lang w:val="es-ES"/>
    </w:rPr>
  </w:style>
  <w:style w:type="numbering" w:customStyle="1" w:styleId="Listaactual1">
    <w:name w:val="Lista actual1"/>
    <w:uiPriority w:val="99"/>
    <w:rsid w:val="00CE15FF"/>
    <w:pPr>
      <w:numPr>
        <w:numId w:val="13"/>
      </w:numPr>
    </w:pPr>
  </w:style>
  <w:style w:type="numbering" w:customStyle="1" w:styleId="Listaactual2">
    <w:name w:val="Lista actual2"/>
    <w:uiPriority w:val="99"/>
    <w:rsid w:val="00CE15FF"/>
    <w:pPr>
      <w:numPr>
        <w:numId w:val="14"/>
      </w:numPr>
    </w:pPr>
  </w:style>
  <w:style w:type="numbering" w:customStyle="1" w:styleId="Listaactual3">
    <w:name w:val="Lista actual3"/>
    <w:uiPriority w:val="99"/>
    <w:rsid w:val="00CE15FF"/>
    <w:pPr>
      <w:numPr>
        <w:numId w:val="15"/>
      </w:numPr>
    </w:pPr>
  </w:style>
  <w:style w:type="numbering" w:customStyle="1" w:styleId="Listaactual4">
    <w:name w:val="Lista actual4"/>
    <w:uiPriority w:val="99"/>
    <w:rsid w:val="00CE15FF"/>
    <w:pPr>
      <w:numPr>
        <w:numId w:val="16"/>
      </w:numPr>
    </w:pPr>
  </w:style>
  <w:style w:type="numbering" w:customStyle="1" w:styleId="Listaactual5">
    <w:name w:val="Lista actual5"/>
    <w:uiPriority w:val="99"/>
    <w:rsid w:val="00CE15FF"/>
    <w:pPr>
      <w:numPr>
        <w:numId w:val="17"/>
      </w:numPr>
    </w:pPr>
  </w:style>
  <w:style w:type="numbering" w:customStyle="1" w:styleId="Listaactual6">
    <w:name w:val="Lista actual6"/>
    <w:uiPriority w:val="99"/>
    <w:rsid w:val="00CE15FF"/>
    <w:pPr>
      <w:numPr>
        <w:numId w:val="18"/>
      </w:numPr>
    </w:pPr>
  </w:style>
  <w:style w:type="numbering" w:customStyle="1" w:styleId="Listaactual7">
    <w:name w:val="Lista actual7"/>
    <w:uiPriority w:val="99"/>
    <w:rsid w:val="00CE15FF"/>
    <w:pPr>
      <w:numPr>
        <w:numId w:val="19"/>
      </w:numPr>
    </w:pPr>
  </w:style>
  <w:style w:type="numbering" w:customStyle="1" w:styleId="Listaactual8">
    <w:name w:val="Lista actual8"/>
    <w:uiPriority w:val="99"/>
    <w:rsid w:val="00CE15FF"/>
    <w:pPr>
      <w:numPr>
        <w:numId w:val="20"/>
      </w:numPr>
    </w:pPr>
  </w:style>
  <w:style w:type="numbering" w:customStyle="1" w:styleId="Listaactual9">
    <w:name w:val="Lista actual9"/>
    <w:uiPriority w:val="99"/>
    <w:rsid w:val="00CE15FF"/>
    <w:pPr>
      <w:numPr>
        <w:numId w:val="21"/>
      </w:numPr>
    </w:pPr>
  </w:style>
  <w:style w:type="numbering" w:customStyle="1" w:styleId="Listaactual10">
    <w:name w:val="Lista actual10"/>
    <w:uiPriority w:val="99"/>
    <w:rsid w:val="00CE15FF"/>
    <w:pPr>
      <w:numPr>
        <w:numId w:val="22"/>
      </w:numPr>
    </w:pPr>
  </w:style>
  <w:style w:type="numbering" w:customStyle="1" w:styleId="Listaactual11">
    <w:name w:val="Lista actual11"/>
    <w:uiPriority w:val="99"/>
    <w:rsid w:val="00CE15FF"/>
    <w:pPr>
      <w:numPr>
        <w:numId w:val="23"/>
      </w:numPr>
    </w:pPr>
  </w:style>
  <w:style w:type="numbering" w:customStyle="1" w:styleId="Listaactual12">
    <w:name w:val="Lista actual12"/>
    <w:uiPriority w:val="99"/>
    <w:rsid w:val="00CE15FF"/>
    <w:pPr>
      <w:numPr>
        <w:numId w:val="24"/>
      </w:numPr>
    </w:pPr>
  </w:style>
  <w:style w:type="numbering" w:customStyle="1" w:styleId="Listaactual13">
    <w:name w:val="Lista actual13"/>
    <w:uiPriority w:val="99"/>
    <w:rsid w:val="00CE15FF"/>
    <w:pPr>
      <w:numPr>
        <w:numId w:val="25"/>
      </w:numPr>
    </w:pPr>
  </w:style>
  <w:style w:type="numbering" w:customStyle="1" w:styleId="Listaactual14">
    <w:name w:val="Lista actual14"/>
    <w:uiPriority w:val="99"/>
    <w:rsid w:val="00CE15FF"/>
    <w:pPr>
      <w:numPr>
        <w:numId w:val="26"/>
      </w:numPr>
    </w:pPr>
  </w:style>
  <w:style w:type="numbering" w:customStyle="1" w:styleId="Listaactual15">
    <w:name w:val="Lista actual15"/>
    <w:uiPriority w:val="99"/>
    <w:rsid w:val="00CE15FF"/>
    <w:pPr>
      <w:numPr>
        <w:numId w:val="27"/>
      </w:numPr>
    </w:pPr>
  </w:style>
  <w:style w:type="numbering" w:customStyle="1" w:styleId="Listaactual16">
    <w:name w:val="Lista actual16"/>
    <w:uiPriority w:val="99"/>
    <w:rsid w:val="00CE15FF"/>
    <w:pPr>
      <w:numPr>
        <w:numId w:val="28"/>
      </w:numPr>
    </w:pPr>
  </w:style>
  <w:style w:type="numbering" w:customStyle="1" w:styleId="Listaactual17">
    <w:name w:val="Lista actual17"/>
    <w:uiPriority w:val="99"/>
    <w:rsid w:val="00CE15FF"/>
    <w:pPr>
      <w:numPr>
        <w:numId w:val="29"/>
      </w:numPr>
    </w:pPr>
  </w:style>
  <w:style w:type="numbering" w:customStyle="1" w:styleId="Listaactual18">
    <w:name w:val="Lista actual18"/>
    <w:uiPriority w:val="99"/>
    <w:rsid w:val="00CE15FF"/>
    <w:pPr>
      <w:numPr>
        <w:numId w:val="30"/>
      </w:numPr>
    </w:pPr>
  </w:style>
  <w:style w:type="numbering" w:customStyle="1" w:styleId="Listaactual19">
    <w:name w:val="Lista actual19"/>
    <w:uiPriority w:val="99"/>
    <w:rsid w:val="00CE15FF"/>
    <w:pPr>
      <w:numPr>
        <w:numId w:val="32"/>
      </w:numPr>
    </w:pPr>
  </w:style>
  <w:style w:type="numbering" w:customStyle="1" w:styleId="Listaactual20">
    <w:name w:val="Lista actual20"/>
    <w:uiPriority w:val="99"/>
    <w:rsid w:val="00CE15FF"/>
    <w:pPr>
      <w:numPr>
        <w:numId w:val="33"/>
      </w:numPr>
    </w:pPr>
  </w:style>
  <w:style w:type="numbering" w:customStyle="1" w:styleId="Listaactual21">
    <w:name w:val="Lista actual21"/>
    <w:uiPriority w:val="99"/>
    <w:rsid w:val="00CE15FF"/>
    <w:pPr>
      <w:numPr>
        <w:numId w:val="34"/>
      </w:numPr>
    </w:pPr>
  </w:style>
  <w:style w:type="numbering" w:customStyle="1" w:styleId="Listaactual22">
    <w:name w:val="Lista actual22"/>
    <w:uiPriority w:val="99"/>
    <w:rsid w:val="00CE15FF"/>
    <w:pPr>
      <w:numPr>
        <w:numId w:val="35"/>
      </w:numPr>
    </w:pPr>
  </w:style>
  <w:style w:type="numbering" w:customStyle="1" w:styleId="Listaactual23">
    <w:name w:val="Lista actual23"/>
    <w:uiPriority w:val="99"/>
    <w:rsid w:val="00CE15FF"/>
    <w:pPr>
      <w:numPr>
        <w:numId w:val="36"/>
      </w:numPr>
    </w:pPr>
  </w:style>
  <w:style w:type="numbering" w:customStyle="1" w:styleId="Listaactual24">
    <w:name w:val="Lista actual24"/>
    <w:uiPriority w:val="99"/>
    <w:rsid w:val="00CE15FF"/>
    <w:pPr>
      <w:numPr>
        <w:numId w:val="37"/>
      </w:numPr>
    </w:pPr>
  </w:style>
  <w:style w:type="numbering" w:customStyle="1" w:styleId="Listaactual25">
    <w:name w:val="Lista actual25"/>
    <w:uiPriority w:val="99"/>
    <w:rsid w:val="00CE15FF"/>
    <w:pPr>
      <w:numPr>
        <w:numId w:val="38"/>
      </w:numPr>
    </w:pPr>
  </w:style>
  <w:style w:type="character" w:styleId="Nmerodepgina">
    <w:name w:val="page number"/>
    <w:basedOn w:val="Fuentedeprrafopredeter"/>
    <w:uiPriority w:val="99"/>
    <w:semiHidden/>
    <w:unhideWhenUsed/>
    <w:rsid w:val="00CE15FF"/>
  </w:style>
  <w:style w:type="numbering" w:customStyle="1" w:styleId="Listaactual26">
    <w:name w:val="Lista actual26"/>
    <w:uiPriority w:val="99"/>
    <w:rsid w:val="00CE15FF"/>
    <w:pPr>
      <w:numPr>
        <w:numId w:val="39"/>
      </w:numPr>
    </w:pPr>
  </w:style>
  <w:style w:type="numbering" w:customStyle="1" w:styleId="Listaactual27">
    <w:name w:val="Lista actual27"/>
    <w:uiPriority w:val="99"/>
    <w:rsid w:val="00CE15FF"/>
    <w:pPr>
      <w:numPr>
        <w:numId w:val="40"/>
      </w:numPr>
    </w:pPr>
  </w:style>
  <w:style w:type="numbering" w:customStyle="1" w:styleId="Listaactual28">
    <w:name w:val="Lista actual28"/>
    <w:uiPriority w:val="99"/>
    <w:rsid w:val="00CE15FF"/>
    <w:pPr>
      <w:numPr>
        <w:numId w:val="41"/>
      </w:numPr>
    </w:pPr>
  </w:style>
  <w:style w:type="paragraph" w:styleId="TDC3">
    <w:name w:val="toc 3"/>
    <w:basedOn w:val="Normal"/>
    <w:next w:val="Normal"/>
    <w:autoRedefine/>
    <w:uiPriority w:val="39"/>
    <w:unhideWhenUsed/>
    <w:rsid w:val="00CE15FF"/>
    <w:pPr>
      <w:spacing w:after="100"/>
      <w:ind w:left="480"/>
    </w:pPr>
  </w:style>
  <w:style w:type="character" w:customStyle="1" w:styleId="PrrafodelistaCar">
    <w:name w:val="Párrafo de lista Car"/>
    <w:link w:val="Prrafodelista"/>
    <w:uiPriority w:val="34"/>
    <w:locked/>
    <w:rsid w:val="00CE15FF"/>
    <w:rPr>
      <w:rFonts w:eastAsia="Montserrat" w:cs="Montserrat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olaVerde\AppData\Roaming\Microsoft\Templates\EstilosEpigra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4FFB49C9750C745B4D16EB5B1DEAFB4" ma:contentTypeVersion="14" ma:contentTypeDescription="Crear nuevo documento." ma:contentTypeScope="" ma:versionID="86127f7f445a2b8bc6cbb9a6fd9d2f0f">
  <xsd:schema xmlns:xsd="http://www.w3.org/2001/XMLSchema" xmlns:xs="http://www.w3.org/2001/XMLSchema" xmlns:p="http://schemas.microsoft.com/office/2006/metadata/properties" xmlns:ns2="a182b01a-8df0-404e-8128-7ec41abd708e" xmlns:ns3="0ca39bbb-ac12-41d8-aea4-8a4a22d90cb8" targetNamespace="http://schemas.microsoft.com/office/2006/metadata/properties" ma:root="true" ma:fieldsID="90e9bdb3c7fe31a97bb571341001e582" ns2:_="" ns3:_="">
    <xsd:import namespace="a182b01a-8df0-404e-8128-7ec41abd708e"/>
    <xsd:import namespace="0ca39bbb-ac12-41d8-aea4-8a4a22d90c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2b01a-8df0-404e-8128-7ec41abd70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691666b-d3b2-4b10-828f-5e7f34bfbc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a39bbb-ac12-41d8-aea4-8a4a22d90cb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601d1166-1487-470c-9ccd-f339e640a6a6}" ma:internalName="TaxCatchAll" ma:showField="CatchAllData" ma:web="0ca39bbb-ac12-41d8-aea4-8a4a22d90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82b01a-8df0-404e-8128-7ec41abd708e">
      <Terms xmlns="http://schemas.microsoft.com/office/infopath/2007/PartnerControls"/>
    </lcf76f155ced4ddcb4097134ff3c332f>
    <TaxCatchAll xmlns="0ca39bbb-ac12-41d8-aea4-8a4a22d90cb8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FC0F6A-A6AF-4AE3-BF31-91C937E900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2b01a-8df0-404e-8128-7ec41abd708e"/>
    <ds:schemaRef ds:uri="0ca39bbb-ac12-41d8-aea4-8a4a22d90c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09837F-560C-4885-A57A-266C871D83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665BD0-07D5-4F02-95A1-000EB87C0593}">
  <ds:schemaRefs>
    <ds:schemaRef ds:uri="http://schemas.microsoft.com/office/2006/metadata/properties"/>
    <ds:schemaRef ds:uri="http://schemas.microsoft.com/office/infopath/2007/PartnerControls"/>
    <ds:schemaRef ds:uri="a182b01a-8df0-404e-8128-7ec41abd708e"/>
    <ds:schemaRef ds:uri="0ca39bbb-ac12-41d8-aea4-8a4a22d90c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EstilosEpigram.dotx</Template>
  <TotalTime>28</TotalTime>
  <Pages>4</Pages>
  <Words>577</Words>
  <Characters>3663</Characters>
  <Application>Microsoft Office Word</Application>
  <DocSecurity>0</DocSecurity>
  <Lines>215</Lines>
  <Paragraphs>211</Paragraphs>
  <ScaleCrop>false</ScaleCrop>
  <Manager/>
  <Company/>
  <LinksUpToDate>false</LinksUpToDate>
  <CharactersWithSpaces>4029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Julián</dc:creator>
  <cp:keywords/>
  <cp:lastModifiedBy>Lola Verde</cp:lastModifiedBy>
  <cp:revision>35</cp:revision>
  <dcterms:created xsi:type="dcterms:W3CDTF">2013-12-23T23:15:00Z</dcterms:created>
  <dcterms:modified xsi:type="dcterms:W3CDTF">2026-06-03T12:56:00Z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0x01010014FFB49C9750C745B4D16EB5B1DEAFB4</vt:lpwstr>
  </property>
  <property fmtid="{D5CDD505-2E9C-101B-9397-08002B2CF9AE}" pid="3" name="MediaServiceImageTags">
    <vt:lpwstr/>
  </property>
</Properties>
</file>